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B271F8" w14:textId="2E02F4DF" w:rsidR="006577BC" w:rsidRPr="00442AC2" w:rsidRDefault="006577BC" w:rsidP="006577BC">
      <w:pPr>
        <w:spacing w:line="500" w:lineRule="exact"/>
        <w:rPr>
          <w:rFonts w:ascii="仿宋" w:eastAsia="仿宋" w:hAnsi="仿宋"/>
          <w:sz w:val="30"/>
          <w:szCs w:val="30"/>
        </w:rPr>
      </w:pPr>
      <w:r w:rsidRPr="002976C2">
        <w:rPr>
          <w:rFonts w:ascii="仿宋" w:eastAsia="仿宋" w:hAnsi="仿宋" w:hint="eastAsia"/>
          <w:b/>
          <w:sz w:val="28"/>
          <w:szCs w:val="28"/>
        </w:rPr>
        <w:t>附</w:t>
      </w:r>
      <w:r w:rsidR="002976C2" w:rsidRPr="002976C2">
        <w:rPr>
          <w:rFonts w:ascii="仿宋" w:eastAsia="仿宋" w:hAnsi="仿宋" w:hint="eastAsia"/>
          <w:b/>
          <w:sz w:val="28"/>
          <w:szCs w:val="28"/>
        </w:rPr>
        <w:t>件</w:t>
      </w:r>
      <w:r w:rsidR="00A35F24">
        <w:rPr>
          <w:rFonts w:ascii="仿宋" w:eastAsia="仿宋" w:hAnsi="仿宋"/>
          <w:b/>
          <w:sz w:val="28"/>
          <w:szCs w:val="28"/>
        </w:rPr>
        <w:t>1</w:t>
      </w:r>
      <w:r w:rsidR="00CE731A">
        <w:rPr>
          <w:rFonts w:ascii="仿宋" w:eastAsia="仿宋" w:hAnsi="仿宋"/>
          <w:b/>
          <w:sz w:val="28"/>
          <w:szCs w:val="28"/>
        </w:rPr>
        <w:t>2</w:t>
      </w:r>
      <w:r w:rsidRPr="00442AC2">
        <w:rPr>
          <w:rFonts w:ascii="仿宋" w:eastAsia="仿宋" w:hAnsi="仿宋" w:hint="eastAsia"/>
          <w:sz w:val="30"/>
          <w:szCs w:val="30"/>
        </w:rPr>
        <w:t>：</w:t>
      </w:r>
    </w:p>
    <w:p w14:paraId="227BCE8F" w14:textId="0376BDC2" w:rsidR="00A02C29" w:rsidRPr="00442AC2" w:rsidRDefault="00484F88" w:rsidP="00897DBB">
      <w:pPr>
        <w:pStyle w:val="af5"/>
        <w:rPr>
          <w:rFonts w:ascii="仿宋" w:eastAsia="仿宋" w:hAnsi="仿宋"/>
          <w:sz w:val="30"/>
          <w:szCs w:val="30"/>
        </w:rPr>
      </w:pPr>
      <w:r w:rsidRPr="00442AC2">
        <w:rPr>
          <w:rFonts w:ascii="仿宋" w:eastAsia="仿宋" w:hAnsi="仿宋" w:hint="eastAsia"/>
          <w:sz w:val="30"/>
          <w:szCs w:val="30"/>
        </w:rPr>
        <w:t>20</w:t>
      </w:r>
      <w:r w:rsidRPr="00442AC2">
        <w:rPr>
          <w:rFonts w:ascii="仿宋" w:eastAsia="仿宋" w:hAnsi="仿宋"/>
          <w:sz w:val="30"/>
          <w:szCs w:val="30"/>
        </w:rPr>
        <w:t>2</w:t>
      </w:r>
      <w:r w:rsidR="00524898">
        <w:rPr>
          <w:rFonts w:ascii="仿宋" w:eastAsia="仿宋" w:hAnsi="仿宋"/>
          <w:sz w:val="30"/>
          <w:szCs w:val="30"/>
        </w:rPr>
        <w:t>1</w:t>
      </w:r>
      <w:r w:rsidRPr="00442AC2">
        <w:rPr>
          <w:rFonts w:ascii="仿宋" w:eastAsia="仿宋" w:hAnsi="仿宋" w:hint="eastAsia"/>
          <w:sz w:val="30"/>
          <w:szCs w:val="30"/>
        </w:rPr>
        <w:t>年度中国连锁餐饮企业经营情况调查表</w:t>
      </w:r>
    </w:p>
    <w:p w14:paraId="07434CBB" w14:textId="0A2C0AB6" w:rsidR="009B3B88" w:rsidRPr="00442AC2" w:rsidRDefault="009B3B88" w:rsidP="009B3B88">
      <w:pPr>
        <w:jc w:val="center"/>
        <w:rPr>
          <w:sz w:val="18"/>
          <w:szCs w:val="18"/>
        </w:rPr>
      </w:pPr>
      <w:r w:rsidRPr="00442AC2">
        <w:rPr>
          <w:rFonts w:hint="eastAsia"/>
          <w:sz w:val="18"/>
          <w:szCs w:val="18"/>
        </w:rPr>
        <w:t>（以下“</w:t>
      </w:r>
      <w:r w:rsidRPr="00442AC2">
        <w:rPr>
          <w:rFonts w:hint="eastAsia"/>
          <w:sz w:val="18"/>
          <w:szCs w:val="18"/>
        </w:rPr>
        <w:t>*</w:t>
      </w:r>
      <w:r w:rsidRPr="00442AC2">
        <w:rPr>
          <w:rFonts w:hint="eastAsia"/>
          <w:sz w:val="18"/>
          <w:szCs w:val="18"/>
        </w:rPr>
        <w:t>”为必填项）</w:t>
      </w:r>
    </w:p>
    <w:p w14:paraId="5A187436" w14:textId="77777777" w:rsidR="001805AE" w:rsidRPr="00442AC2" w:rsidRDefault="001805AE" w:rsidP="005412AD">
      <w:pPr>
        <w:spacing w:line="276" w:lineRule="auto"/>
        <w:rPr>
          <w:rFonts w:asciiTheme="minorEastAsia" w:hAnsiTheme="minorEastAsia"/>
        </w:rPr>
      </w:pPr>
    </w:p>
    <w:p w14:paraId="65904D14" w14:textId="6778F369" w:rsidR="001805AE" w:rsidRPr="00442AC2" w:rsidRDefault="001805AE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/>
        </w:rPr>
        <w:t xml:space="preserve">1. </w:t>
      </w:r>
      <w:r w:rsidR="00A44542" w:rsidRPr="00442AC2">
        <w:rPr>
          <w:rFonts w:asciiTheme="minorEastAsia" w:hAnsiTheme="minorEastAsia"/>
        </w:rPr>
        <w:t>[填空题*]</w:t>
      </w:r>
      <w:r w:rsidRPr="00442AC2">
        <w:rPr>
          <w:rFonts w:asciiTheme="minorEastAsia" w:hAnsiTheme="minorEastAsia"/>
        </w:rPr>
        <w:t>企业</w:t>
      </w:r>
      <w:r w:rsidR="00FF6DF1" w:rsidRPr="00442AC2">
        <w:rPr>
          <w:rFonts w:asciiTheme="minorEastAsia" w:hAnsiTheme="minorEastAsia"/>
        </w:rPr>
        <w:t>简称的首字母拼音</w:t>
      </w:r>
      <w:r w:rsidR="00A44542" w:rsidRPr="00442AC2">
        <w:rPr>
          <w:rFonts w:asciiTheme="minorEastAsia" w:hAnsiTheme="minorEastAsia"/>
        </w:rPr>
        <w:t>是</w:t>
      </w:r>
      <w:r w:rsidRPr="00442AC2">
        <w:rPr>
          <w:rFonts w:asciiTheme="minorEastAsia" w:hAnsiTheme="minorEastAsia"/>
        </w:rPr>
        <w:t xml:space="preserve"> _______________________________</w:t>
      </w:r>
    </w:p>
    <w:p w14:paraId="5F9FB2F1" w14:textId="7D5A6848" w:rsidR="001470DC" w:rsidRPr="00442AC2" w:rsidRDefault="001470DC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2</w:t>
      </w:r>
      <w:r w:rsidR="005B3E3F" w:rsidRPr="00442AC2">
        <w:rPr>
          <w:rFonts w:asciiTheme="minorEastAsia" w:hAnsiTheme="minorEastAsia" w:hint="eastAsia"/>
        </w:rPr>
        <w:t xml:space="preserve">. </w:t>
      </w:r>
      <w:r w:rsidR="00A44542" w:rsidRPr="00442AC2">
        <w:rPr>
          <w:rFonts w:asciiTheme="minorEastAsia" w:hAnsiTheme="minorEastAsia"/>
        </w:rPr>
        <w:t>[填空题*]</w:t>
      </w:r>
      <w:r w:rsidR="001F0066" w:rsidRPr="00442AC2">
        <w:rPr>
          <w:rFonts w:asciiTheme="minorEastAsia" w:hAnsiTheme="minorEastAsia" w:hint="eastAsia"/>
        </w:rPr>
        <w:t>企业</w:t>
      </w:r>
      <w:r w:rsidR="005B3E3F" w:rsidRPr="00442AC2">
        <w:rPr>
          <w:rFonts w:asciiTheme="minorEastAsia" w:hAnsiTheme="minorEastAsia" w:hint="eastAsia"/>
        </w:rPr>
        <w:t>经营品牌数量</w:t>
      </w:r>
      <w:r w:rsidR="005B3E3F" w:rsidRPr="00442AC2">
        <w:rPr>
          <w:rFonts w:asciiTheme="minorEastAsia" w:hAnsiTheme="minorEastAsia" w:hint="eastAsia"/>
          <w:u w:val="single"/>
        </w:rPr>
        <w:t>__</w:t>
      </w:r>
      <w:r w:rsidR="001F0066" w:rsidRPr="00442AC2">
        <w:rPr>
          <w:rFonts w:asciiTheme="minorEastAsia" w:hAnsiTheme="minorEastAsia" w:hint="eastAsia"/>
          <w:u w:val="single"/>
        </w:rPr>
        <w:t xml:space="preserve"> </w:t>
      </w:r>
      <w:r w:rsidR="005B3E3F" w:rsidRPr="00442AC2">
        <w:rPr>
          <w:rFonts w:asciiTheme="minorEastAsia" w:hAnsiTheme="minorEastAsia" w:hint="eastAsia"/>
          <w:u w:val="single"/>
        </w:rPr>
        <w:t xml:space="preserve">_ </w:t>
      </w:r>
      <w:proofErr w:type="gramStart"/>
      <w:r w:rsidR="005B3E3F" w:rsidRPr="00442AC2">
        <w:rPr>
          <w:rFonts w:asciiTheme="minorEastAsia" w:hAnsiTheme="minorEastAsia" w:hint="eastAsia"/>
        </w:rPr>
        <w:t>个</w:t>
      </w:r>
      <w:proofErr w:type="gramEnd"/>
      <w:r w:rsidR="005B3E3F" w:rsidRPr="00442AC2">
        <w:rPr>
          <w:rFonts w:asciiTheme="minorEastAsia" w:hAnsiTheme="minorEastAsia" w:hint="eastAsia"/>
        </w:rPr>
        <w:t>，</w:t>
      </w:r>
      <w:r w:rsidR="000E2145" w:rsidRPr="00442AC2">
        <w:rPr>
          <w:rFonts w:asciiTheme="minorEastAsia" w:hAnsiTheme="minorEastAsia" w:hint="eastAsia"/>
        </w:rPr>
        <w:t>第一品牌为_____</w:t>
      </w:r>
      <w:r w:rsidRPr="00442AC2">
        <w:rPr>
          <w:rFonts w:asciiTheme="minorEastAsia" w:hAnsiTheme="minorEastAsia" w:hint="eastAsia"/>
        </w:rPr>
        <w:t>。</w:t>
      </w:r>
    </w:p>
    <w:p w14:paraId="58C6D9D5" w14:textId="1CD8C716" w:rsidR="001470DC" w:rsidRPr="00442AC2" w:rsidRDefault="001470DC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 xml:space="preserve">3. </w:t>
      </w:r>
      <w:r w:rsidR="00A44542" w:rsidRPr="00442AC2">
        <w:rPr>
          <w:rFonts w:asciiTheme="minorEastAsia" w:hAnsiTheme="minorEastAsia"/>
        </w:rPr>
        <w:t>[多选题*]</w:t>
      </w:r>
      <w:r w:rsidRPr="00442AC2">
        <w:rPr>
          <w:rFonts w:asciiTheme="minorEastAsia" w:hAnsiTheme="minorEastAsia" w:hint="eastAsia"/>
        </w:rPr>
        <w:t>企业经营业态</w:t>
      </w:r>
      <w:r w:rsidR="00A44542" w:rsidRPr="00442AC2">
        <w:rPr>
          <w:rFonts w:asciiTheme="minorEastAsia" w:hAnsiTheme="minorEastAsia" w:hint="eastAsia"/>
        </w:rPr>
        <w:t>：</w:t>
      </w:r>
      <w:r w:rsidRPr="00442AC2">
        <w:rPr>
          <w:rFonts w:asciiTheme="minorEastAsia" w:hAnsiTheme="minorEastAsia" w:hint="eastAsia"/>
        </w:rPr>
        <w:t xml:space="preserve">□正餐 </w:t>
      </w:r>
      <w:r w:rsidR="00A44542" w:rsidRPr="00442AC2">
        <w:rPr>
          <w:rFonts w:asciiTheme="minorEastAsia" w:hAnsiTheme="minorEastAsia" w:hint="eastAsia"/>
        </w:rPr>
        <w:t xml:space="preserve"> </w:t>
      </w:r>
      <w:r w:rsidRPr="00442AC2">
        <w:rPr>
          <w:rFonts w:asciiTheme="minorEastAsia" w:hAnsiTheme="minorEastAsia" w:hint="eastAsia"/>
        </w:rPr>
        <w:t xml:space="preserve">□快餐 </w:t>
      </w:r>
      <w:r w:rsidR="00A44542" w:rsidRPr="00442AC2">
        <w:rPr>
          <w:rFonts w:asciiTheme="minorEastAsia" w:hAnsiTheme="minorEastAsia" w:hint="eastAsia"/>
        </w:rPr>
        <w:t xml:space="preserve"> </w:t>
      </w:r>
      <w:r w:rsidRPr="00442AC2">
        <w:rPr>
          <w:rFonts w:asciiTheme="minorEastAsia" w:hAnsiTheme="minorEastAsia" w:hint="eastAsia"/>
        </w:rPr>
        <w:t xml:space="preserve">□火锅 </w:t>
      </w:r>
      <w:r w:rsidRPr="00442AC2">
        <w:rPr>
          <w:rFonts w:asciiTheme="minorEastAsia" w:hAnsiTheme="minorEastAsia"/>
        </w:rPr>
        <w:t xml:space="preserve"> </w:t>
      </w:r>
      <w:r w:rsidRPr="00442AC2">
        <w:rPr>
          <w:rFonts w:asciiTheme="minorEastAsia" w:hAnsiTheme="minorEastAsia" w:hint="eastAsia"/>
        </w:rPr>
        <w:t>□</w:t>
      </w:r>
      <w:r w:rsidR="00FB6FC7">
        <w:rPr>
          <w:rFonts w:asciiTheme="minorEastAsia" w:hAnsiTheme="minorEastAsia" w:hint="eastAsia"/>
        </w:rPr>
        <w:t>新茶饮</w:t>
      </w:r>
      <w:r w:rsidR="006804FC" w:rsidRPr="00442AC2">
        <w:rPr>
          <w:rFonts w:asciiTheme="minorEastAsia" w:hAnsiTheme="minorEastAsia" w:hint="eastAsia"/>
        </w:rPr>
        <w:t xml:space="preserve"> </w:t>
      </w:r>
      <w:r w:rsidR="00A44542" w:rsidRPr="00442AC2">
        <w:rPr>
          <w:rFonts w:asciiTheme="minorEastAsia" w:hAnsiTheme="minorEastAsia" w:hint="eastAsia"/>
        </w:rPr>
        <w:t xml:space="preserve"> </w:t>
      </w:r>
      <w:r w:rsidRPr="00442AC2">
        <w:rPr>
          <w:rFonts w:asciiTheme="minorEastAsia" w:hAnsiTheme="minorEastAsia" w:hint="eastAsia"/>
        </w:rPr>
        <w:t>□其它：___________</w:t>
      </w:r>
    </w:p>
    <w:p w14:paraId="5634A50D" w14:textId="19B31675" w:rsidR="003460DC" w:rsidRDefault="00FF6DF1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4</w:t>
      </w:r>
      <w:r w:rsidR="001805AE" w:rsidRPr="00442AC2">
        <w:rPr>
          <w:rFonts w:asciiTheme="minorEastAsia" w:hAnsiTheme="minorEastAsia"/>
        </w:rPr>
        <w:t>.</w:t>
      </w:r>
      <w:r w:rsidR="003460DC" w:rsidRPr="00442AC2">
        <w:rPr>
          <w:rFonts w:asciiTheme="minorEastAsia" w:hAnsiTheme="minorEastAsia"/>
        </w:rPr>
        <w:t xml:space="preserve"> </w:t>
      </w:r>
      <w:r w:rsidR="00A44542" w:rsidRPr="00442AC2">
        <w:rPr>
          <w:rFonts w:asciiTheme="minorEastAsia" w:hAnsiTheme="minorEastAsia"/>
        </w:rPr>
        <w:t>[填空题*]</w:t>
      </w:r>
      <w:bookmarkStart w:id="0" w:name="_Hlk93060027"/>
      <w:r w:rsidR="003460DC" w:rsidRPr="00442AC2">
        <w:rPr>
          <w:rFonts w:asciiTheme="minorEastAsia" w:hAnsiTheme="minorEastAsia"/>
        </w:rPr>
        <w:t>截至20</w:t>
      </w:r>
      <w:r w:rsidR="003460DC" w:rsidRPr="00442AC2">
        <w:rPr>
          <w:rFonts w:asciiTheme="minorEastAsia" w:hAnsiTheme="minorEastAsia" w:hint="eastAsia"/>
        </w:rPr>
        <w:t>2</w:t>
      </w:r>
      <w:r w:rsidR="00524898">
        <w:rPr>
          <w:rFonts w:asciiTheme="minorEastAsia" w:hAnsiTheme="minorEastAsia"/>
        </w:rPr>
        <w:t>1</w:t>
      </w:r>
      <w:r w:rsidR="00A44542" w:rsidRPr="00442AC2">
        <w:rPr>
          <w:rFonts w:asciiTheme="minorEastAsia" w:hAnsiTheme="minorEastAsia" w:hint="eastAsia"/>
        </w:rPr>
        <w:t>年</w:t>
      </w:r>
      <w:r w:rsidR="003460DC" w:rsidRPr="00442AC2">
        <w:rPr>
          <w:rFonts w:asciiTheme="minorEastAsia" w:hAnsiTheme="minorEastAsia"/>
        </w:rPr>
        <w:t>年底,</w:t>
      </w:r>
      <w:r w:rsidR="004F13BA" w:rsidRPr="00442AC2">
        <w:rPr>
          <w:rFonts w:asciiTheme="minorEastAsia" w:hAnsiTheme="minorEastAsia"/>
        </w:rPr>
        <w:t>企业</w:t>
      </w:r>
      <w:r w:rsidR="001F227D" w:rsidRPr="00442AC2">
        <w:rPr>
          <w:rFonts w:asciiTheme="minorEastAsia" w:hAnsiTheme="minorEastAsia"/>
        </w:rPr>
        <w:t>实体</w:t>
      </w:r>
      <w:r w:rsidR="003460DC" w:rsidRPr="00442AC2">
        <w:rPr>
          <w:rFonts w:asciiTheme="minorEastAsia" w:hAnsiTheme="minorEastAsia"/>
        </w:rPr>
        <w:t>门店</w:t>
      </w:r>
      <w:r w:rsidR="001F227D" w:rsidRPr="00442AC2">
        <w:rPr>
          <w:rFonts w:asciiTheme="minorEastAsia" w:hAnsiTheme="minorEastAsia"/>
        </w:rPr>
        <w:t>总</w:t>
      </w:r>
      <w:r w:rsidR="003460DC" w:rsidRPr="00442AC2">
        <w:rPr>
          <w:rFonts w:asciiTheme="minorEastAsia" w:hAnsiTheme="minorEastAsia"/>
        </w:rPr>
        <w:t>数_</w:t>
      </w:r>
      <w:r w:rsidR="00A44542" w:rsidRPr="00442AC2">
        <w:rPr>
          <w:rFonts w:asciiTheme="minorEastAsia" w:hAnsiTheme="minorEastAsia" w:hint="eastAsia"/>
          <w:u w:val="single"/>
        </w:rPr>
        <w:t xml:space="preserve">  </w:t>
      </w:r>
      <w:r w:rsidR="003460DC" w:rsidRPr="00442AC2">
        <w:rPr>
          <w:rFonts w:asciiTheme="minorEastAsia" w:hAnsiTheme="minorEastAsia"/>
        </w:rPr>
        <w:t>__</w:t>
      </w:r>
      <w:proofErr w:type="gramStart"/>
      <w:r w:rsidR="003460DC" w:rsidRPr="00442AC2">
        <w:rPr>
          <w:rFonts w:asciiTheme="minorEastAsia" w:hAnsiTheme="minorEastAsia"/>
        </w:rPr>
        <w:t>个</w:t>
      </w:r>
      <w:proofErr w:type="gramEnd"/>
      <w:r w:rsidR="003460DC" w:rsidRPr="00442AC2">
        <w:rPr>
          <w:rFonts w:asciiTheme="minorEastAsia" w:hAnsiTheme="minorEastAsia"/>
        </w:rPr>
        <w:t>，其中，直营门店______</w:t>
      </w:r>
      <w:proofErr w:type="gramStart"/>
      <w:r w:rsidR="003460DC" w:rsidRPr="00442AC2">
        <w:rPr>
          <w:rFonts w:asciiTheme="minorEastAsia" w:hAnsiTheme="minorEastAsia"/>
        </w:rPr>
        <w:t>个</w:t>
      </w:r>
      <w:proofErr w:type="gramEnd"/>
      <w:r w:rsidR="003460DC" w:rsidRPr="00442AC2">
        <w:rPr>
          <w:rFonts w:asciiTheme="minorEastAsia" w:hAnsiTheme="minorEastAsia"/>
        </w:rPr>
        <w:t>，加盟门</w:t>
      </w:r>
      <w:r w:rsidR="00A44542" w:rsidRPr="00442AC2">
        <w:rPr>
          <w:rFonts w:asciiTheme="minorEastAsia" w:hAnsiTheme="minorEastAsia"/>
        </w:rPr>
        <w:t>店</w:t>
      </w:r>
      <w:r w:rsidR="003460DC" w:rsidRPr="00442AC2">
        <w:rPr>
          <w:rFonts w:asciiTheme="minorEastAsia" w:hAnsiTheme="minorEastAsia"/>
        </w:rPr>
        <w:t>______</w:t>
      </w:r>
      <w:proofErr w:type="gramStart"/>
      <w:r w:rsidR="003460DC" w:rsidRPr="00442AC2">
        <w:rPr>
          <w:rFonts w:asciiTheme="minorEastAsia" w:hAnsiTheme="minorEastAsia"/>
        </w:rPr>
        <w:t>个</w:t>
      </w:r>
      <w:proofErr w:type="gramEnd"/>
      <w:r w:rsidR="004F13BA" w:rsidRPr="00442AC2">
        <w:rPr>
          <w:rFonts w:asciiTheme="minorEastAsia" w:hAnsiTheme="minorEastAsia" w:hint="eastAsia"/>
        </w:rPr>
        <w:t>。</w:t>
      </w:r>
      <w:r w:rsidR="00FB6FC7" w:rsidRPr="00442AC2">
        <w:rPr>
          <w:rFonts w:asciiTheme="minorEastAsia" w:hAnsiTheme="minorEastAsia" w:hint="eastAsia"/>
        </w:rPr>
        <w:t>202</w:t>
      </w:r>
      <w:r w:rsidR="00FB6FC7">
        <w:rPr>
          <w:rFonts w:asciiTheme="minorEastAsia" w:hAnsiTheme="minorEastAsia"/>
        </w:rPr>
        <w:t>1</w:t>
      </w:r>
      <w:r w:rsidR="00FB6FC7" w:rsidRPr="00442AC2">
        <w:rPr>
          <w:rFonts w:asciiTheme="minorEastAsia" w:hAnsiTheme="minorEastAsia" w:hint="eastAsia"/>
        </w:rPr>
        <w:t>年全年新开门店总数为</w:t>
      </w:r>
      <w:r w:rsidR="00FB6FC7" w:rsidRPr="00442AC2">
        <w:rPr>
          <w:rFonts w:asciiTheme="minorEastAsia" w:hAnsiTheme="minorEastAsia" w:hint="eastAsia"/>
          <w:u w:val="single"/>
        </w:rPr>
        <w:t xml:space="preserve">      </w:t>
      </w:r>
      <w:proofErr w:type="gramStart"/>
      <w:r w:rsidR="00FB6FC7" w:rsidRPr="00442AC2">
        <w:rPr>
          <w:rFonts w:asciiTheme="minorEastAsia" w:hAnsiTheme="minorEastAsia" w:hint="eastAsia"/>
        </w:rPr>
        <w:t>个</w:t>
      </w:r>
      <w:proofErr w:type="gramEnd"/>
      <w:r w:rsidR="00FB6FC7" w:rsidRPr="00442AC2">
        <w:rPr>
          <w:rFonts w:asciiTheme="minorEastAsia" w:hAnsiTheme="minorEastAsia" w:hint="eastAsia"/>
        </w:rPr>
        <w:t>，关闭门店总数为</w:t>
      </w:r>
      <w:r w:rsidR="00FB6FC7" w:rsidRPr="00442AC2">
        <w:rPr>
          <w:rFonts w:asciiTheme="minorEastAsia" w:hAnsiTheme="minorEastAsia" w:hint="eastAsia"/>
          <w:u w:val="single"/>
        </w:rPr>
        <w:t xml:space="preserve">      </w:t>
      </w:r>
      <w:proofErr w:type="gramStart"/>
      <w:r w:rsidR="00FB6FC7" w:rsidRPr="00442AC2">
        <w:rPr>
          <w:rFonts w:asciiTheme="minorEastAsia" w:hAnsiTheme="minorEastAsia" w:hint="eastAsia"/>
        </w:rPr>
        <w:t>个</w:t>
      </w:r>
      <w:proofErr w:type="gramEnd"/>
      <w:r w:rsidR="00FB6FC7" w:rsidRPr="00442AC2">
        <w:rPr>
          <w:rFonts w:asciiTheme="minorEastAsia" w:hAnsiTheme="minorEastAsia" w:hint="eastAsia"/>
        </w:rPr>
        <w:t>。</w:t>
      </w:r>
      <w:bookmarkEnd w:id="0"/>
    </w:p>
    <w:p w14:paraId="226D08B6" w14:textId="678A5E60" w:rsidR="00FB6FC7" w:rsidRPr="00442AC2" w:rsidRDefault="00FB6FC7" w:rsidP="00FB6FC7">
      <w:pPr>
        <w:spacing w:line="276" w:lineRule="auto"/>
        <w:ind w:firstLineChars="200" w:firstLine="480"/>
        <w:rPr>
          <w:rFonts w:asciiTheme="minorEastAsia" w:hAnsiTheme="minorEastAsia"/>
        </w:rPr>
      </w:pPr>
      <w:r w:rsidRPr="00442AC2">
        <w:rPr>
          <w:rFonts w:asciiTheme="minorEastAsia" w:hAnsiTheme="minorEastAsia"/>
        </w:rPr>
        <w:t>截至20</w:t>
      </w:r>
      <w:r w:rsidRPr="00442AC2">
        <w:rPr>
          <w:rFonts w:asciiTheme="minorEastAsia" w:hAnsiTheme="minorEastAsia" w:hint="eastAsia"/>
        </w:rPr>
        <w:t>2</w:t>
      </w:r>
      <w:r>
        <w:rPr>
          <w:rFonts w:asciiTheme="minorEastAsia" w:hAnsiTheme="minorEastAsia"/>
        </w:rPr>
        <w:t>0</w:t>
      </w:r>
      <w:r w:rsidRPr="00442AC2">
        <w:rPr>
          <w:rFonts w:asciiTheme="minorEastAsia" w:hAnsiTheme="minorEastAsia" w:hint="eastAsia"/>
        </w:rPr>
        <w:t>年</w:t>
      </w:r>
      <w:r w:rsidRPr="00442AC2">
        <w:rPr>
          <w:rFonts w:asciiTheme="minorEastAsia" w:hAnsiTheme="minorEastAsia"/>
        </w:rPr>
        <w:t>年底,企业实体门店总数_</w:t>
      </w:r>
      <w:r w:rsidRPr="00442AC2">
        <w:rPr>
          <w:rFonts w:asciiTheme="minorEastAsia" w:hAnsiTheme="minorEastAsia" w:hint="eastAsia"/>
          <w:u w:val="single"/>
        </w:rPr>
        <w:t xml:space="preserve">  </w:t>
      </w:r>
      <w:r w:rsidRPr="00442AC2">
        <w:rPr>
          <w:rFonts w:asciiTheme="minorEastAsia" w:hAnsiTheme="minorEastAsia"/>
        </w:rPr>
        <w:t>__</w:t>
      </w:r>
      <w:proofErr w:type="gramStart"/>
      <w:r w:rsidRPr="00442AC2">
        <w:rPr>
          <w:rFonts w:asciiTheme="minorEastAsia" w:hAnsiTheme="minorEastAsia"/>
        </w:rPr>
        <w:t>个</w:t>
      </w:r>
      <w:proofErr w:type="gramEnd"/>
      <w:r w:rsidRPr="00442AC2">
        <w:rPr>
          <w:rFonts w:asciiTheme="minorEastAsia" w:hAnsiTheme="minorEastAsia"/>
        </w:rPr>
        <w:t>，其中，直营门店______</w:t>
      </w:r>
      <w:proofErr w:type="gramStart"/>
      <w:r w:rsidRPr="00442AC2">
        <w:rPr>
          <w:rFonts w:asciiTheme="minorEastAsia" w:hAnsiTheme="minorEastAsia"/>
        </w:rPr>
        <w:t>个</w:t>
      </w:r>
      <w:proofErr w:type="gramEnd"/>
      <w:r w:rsidRPr="00442AC2">
        <w:rPr>
          <w:rFonts w:asciiTheme="minorEastAsia" w:hAnsiTheme="minorEastAsia"/>
        </w:rPr>
        <w:t>，加盟门店______</w:t>
      </w:r>
      <w:proofErr w:type="gramStart"/>
      <w:r w:rsidRPr="00442AC2">
        <w:rPr>
          <w:rFonts w:asciiTheme="minorEastAsia" w:hAnsiTheme="minorEastAsia"/>
        </w:rPr>
        <w:t>个</w:t>
      </w:r>
      <w:proofErr w:type="gramEnd"/>
      <w:r w:rsidRPr="00442AC2">
        <w:rPr>
          <w:rFonts w:asciiTheme="minorEastAsia" w:hAnsiTheme="minorEastAsia" w:hint="eastAsia"/>
        </w:rPr>
        <w:t>。202</w:t>
      </w:r>
      <w:r>
        <w:rPr>
          <w:rFonts w:asciiTheme="minorEastAsia" w:hAnsiTheme="minorEastAsia"/>
        </w:rPr>
        <w:t>0</w:t>
      </w:r>
      <w:r w:rsidRPr="00442AC2">
        <w:rPr>
          <w:rFonts w:asciiTheme="minorEastAsia" w:hAnsiTheme="minorEastAsia" w:hint="eastAsia"/>
        </w:rPr>
        <w:t>年全年新开门店总数为</w:t>
      </w:r>
      <w:r w:rsidRPr="00442AC2">
        <w:rPr>
          <w:rFonts w:asciiTheme="minorEastAsia" w:hAnsiTheme="minorEastAsia" w:hint="eastAsia"/>
          <w:u w:val="single"/>
        </w:rPr>
        <w:t xml:space="preserve">      </w:t>
      </w:r>
      <w:proofErr w:type="gramStart"/>
      <w:r w:rsidRPr="00442AC2">
        <w:rPr>
          <w:rFonts w:asciiTheme="minorEastAsia" w:hAnsiTheme="minorEastAsia" w:hint="eastAsia"/>
        </w:rPr>
        <w:t>个</w:t>
      </w:r>
      <w:proofErr w:type="gramEnd"/>
      <w:r w:rsidRPr="00442AC2">
        <w:rPr>
          <w:rFonts w:asciiTheme="minorEastAsia" w:hAnsiTheme="minorEastAsia" w:hint="eastAsia"/>
        </w:rPr>
        <w:t>，关闭门店总数为</w:t>
      </w:r>
      <w:r w:rsidRPr="00442AC2">
        <w:rPr>
          <w:rFonts w:asciiTheme="minorEastAsia" w:hAnsiTheme="minorEastAsia" w:hint="eastAsia"/>
          <w:u w:val="single"/>
        </w:rPr>
        <w:t xml:space="preserve">      </w:t>
      </w:r>
      <w:proofErr w:type="gramStart"/>
      <w:r w:rsidRPr="00442AC2">
        <w:rPr>
          <w:rFonts w:asciiTheme="minorEastAsia" w:hAnsiTheme="minorEastAsia" w:hint="eastAsia"/>
        </w:rPr>
        <w:t>个</w:t>
      </w:r>
      <w:proofErr w:type="gramEnd"/>
      <w:r w:rsidRPr="00442AC2">
        <w:rPr>
          <w:rFonts w:asciiTheme="minorEastAsia" w:hAnsiTheme="minorEastAsia" w:hint="eastAsia"/>
        </w:rPr>
        <w:t>。</w:t>
      </w:r>
    </w:p>
    <w:p w14:paraId="10B09C89" w14:textId="7D474788" w:rsidR="00F20E87" w:rsidRPr="00442AC2" w:rsidRDefault="004F13BA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5</w:t>
      </w:r>
      <w:r w:rsidR="009D732D" w:rsidRPr="00442AC2">
        <w:rPr>
          <w:rFonts w:asciiTheme="minorEastAsia" w:hAnsiTheme="minorEastAsia"/>
        </w:rPr>
        <w:t>.</w:t>
      </w:r>
      <w:r w:rsidR="00805227" w:rsidRPr="00442AC2">
        <w:rPr>
          <w:rFonts w:asciiTheme="minorEastAsia" w:hAnsiTheme="minorEastAsia"/>
        </w:rPr>
        <w:t xml:space="preserve"> [选择题</w:t>
      </w:r>
      <w:r w:rsidR="009B3B88" w:rsidRPr="00442AC2">
        <w:rPr>
          <w:rFonts w:asciiTheme="minorEastAsia" w:hAnsiTheme="minorEastAsia" w:hint="eastAsia"/>
        </w:rPr>
        <w:t>*</w:t>
      </w:r>
      <w:r w:rsidR="00805227" w:rsidRPr="00442AC2">
        <w:rPr>
          <w:rFonts w:asciiTheme="minorEastAsia" w:hAnsiTheme="minorEastAsia"/>
        </w:rPr>
        <w:t>]</w:t>
      </w:r>
      <w:r w:rsidR="00F20E87" w:rsidRPr="00442AC2">
        <w:rPr>
          <w:rFonts w:asciiTheme="minorEastAsia" w:hAnsiTheme="minorEastAsia" w:hint="eastAsia"/>
        </w:rPr>
        <w:t>门店</w:t>
      </w:r>
      <w:r w:rsidR="00FB6FC7" w:rsidRPr="00442AC2">
        <w:rPr>
          <w:rFonts w:asciiTheme="minorEastAsia" w:hAnsiTheme="minorEastAsia"/>
        </w:rPr>
        <w:t>覆盖国内_</w:t>
      </w:r>
      <w:r w:rsidR="00FB6FC7" w:rsidRPr="00442AC2">
        <w:rPr>
          <w:rFonts w:asciiTheme="minorEastAsia" w:hAnsiTheme="minorEastAsia" w:hint="eastAsia"/>
          <w:u w:val="single"/>
        </w:rPr>
        <w:t xml:space="preserve"> </w:t>
      </w:r>
      <w:r w:rsidR="00FB6FC7" w:rsidRPr="00442AC2">
        <w:rPr>
          <w:rFonts w:asciiTheme="minorEastAsia" w:hAnsiTheme="minorEastAsia"/>
        </w:rPr>
        <w:t>__</w:t>
      </w:r>
      <w:proofErr w:type="gramStart"/>
      <w:r w:rsidR="00FB6FC7" w:rsidRPr="00442AC2">
        <w:rPr>
          <w:rFonts w:asciiTheme="minorEastAsia" w:hAnsiTheme="minorEastAsia"/>
        </w:rPr>
        <w:t>个</w:t>
      </w:r>
      <w:proofErr w:type="gramEnd"/>
      <w:r w:rsidR="00FB6FC7" w:rsidRPr="00442AC2">
        <w:rPr>
          <w:rFonts w:asciiTheme="minorEastAsia" w:hAnsiTheme="minorEastAsia"/>
        </w:rPr>
        <w:t>省</w:t>
      </w:r>
      <w:r w:rsidR="00FB6FC7" w:rsidRPr="00442AC2">
        <w:rPr>
          <w:rFonts w:asciiTheme="minorEastAsia" w:hAnsiTheme="minorEastAsia" w:hint="eastAsia"/>
        </w:rPr>
        <w:t>(自治区直辖市)。</w:t>
      </w:r>
      <w:r w:rsidR="00F20E87" w:rsidRPr="00442AC2">
        <w:rPr>
          <w:rFonts w:asciiTheme="minorEastAsia" w:hAnsiTheme="minorEastAsia" w:hint="eastAsia"/>
        </w:rPr>
        <w:t>主要</w:t>
      </w:r>
      <w:r w:rsidR="006665F0" w:rsidRPr="00442AC2">
        <w:rPr>
          <w:rFonts w:asciiTheme="minorEastAsia" w:hAnsiTheme="minorEastAsia" w:hint="eastAsia"/>
        </w:rPr>
        <w:t>分布在</w:t>
      </w:r>
      <w:r w:rsidR="00F20E87" w:rsidRPr="00442AC2">
        <w:rPr>
          <w:rFonts w:asciiTheme="minorEastAsia" w:hAnsiTheme="minorEastAsia" w:hint="eastAsia"/>
        </w:rPr>
        <w:t xml:space="preserve">：□一线城市  □二线  </w:t>
      </w:r>
      <w:r w:rsidR="00F20E87" w:rsidRPr="00442AC2">
        <w:rPr>
          <w:rFonts w:asciiTheme="minorEastAsia" w:hAnsiTheme="minorEastAsia"/>
        </w:rPr>
        <w:t xml:space="preserve"> </w:t>
      </w:r>
      <w:r w:rsidR="00F20E87" w:rsidRPr="00442AC2">
        <w:rPr>
          <w:rFonts w:asciiTheme="minorEastAsia" w:hAnsiTheme="minorEastAsia" w:hint="eastAsia"/>
        </w:rPr>
        <w:t xml:space="preserve">□三线  </w:t>
      </w:r>
      <w:r w:rsidR="00F20E87" w:rsidRPr="00442AC2">
        <w:rPr>
          <w:rFonts w:asciiTheme="minorEastAsia" w:hAnsiTheme="minorEastAsia"/>
        </w:rPr>
        <w:t xml:space="preserve"> </w:t>
      </w:r>
      <w:r w:rsidR="00F20E87" w:rsidRPr="00442AC2">
        <w:rPr>
          <w:rFonts w:asciiTheme="minorEastAsia" w:hAnsiTheme="minorEastAsia" w:hint="eastAsia"/>
        </w:rPr>
        <w:t>□四线及以下</w:t>
      </w:r>
      <w:r w:rsidR="00805227" w:rsidRPr="00442AC2">
        <w:rPr>
          <w:rFonts w:asciiTheme="minorEastAsia" w:hAnsiTheme="minorEastAsia" w:hint="eastAsia"/>
        </w:rPr>
        <w:t>城镇。</w:t>
      </w:r>
    </w:p>
    <w:p w14:paraId="10BB5966" w14:textId="37AEAE3C" w:rsidR="004F13BA" w:rsidRPr="00442AC2" w:rsidRDefault="004F13BA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6.</w:t>
      </w:r>
      <w:r w:rsidR="00805227" w:rsidRPr="00442AC2">
        <w:rPr>
          <w:rFonts w:asciiTheme="minorEastAsia" w:hAnsiTheme="minorEastAsia"/>
        </w:rPr>
        <w:t xml:space="preserve"> [填空题*]截至</w:t>
      </w:r>
      <w:r w:rsidR="005C79F6" w:rsidRPr="00442AC2">
        <w:rPr>
          <w:rFonts w:asciiTheme="minorEastAsia" w:hAnsiTheme="minorEastAsia" w:hint="eastAsia"/>
        </w:rPr>
        <w:t>202</w:t>
      </w:r>
      <w:r w:rsidR="00524898">
        <w:rPr>
          <w:rFonts w:asciiTheme="minorEastAsia" w:hAnsiTheme="minorEastAsia"/>
        </w:rPr>
        <w:t>1</w:t>
      </w:r>
      <w:r w:rsidR="005C79F6" w:rsidRPr="00442AC2">
        <w:rPr>
          <w:rFonts w:asciiTheme="minorEastAsia" w:hAnsiTheme="minorEastAsia" w:hint="eastAsia"/>
        </w:rPr>
        <w:t>年</w:t>
      </w:r>
      <w:r w:rsidRPr="00442AC2">
        <w:rPr>
          <w:rFonts w:asciiTheme="minorEastAsia" w:hAnsiTheme="minorEastAsia" w:hint="eastAsia"/>
        </w:rPr>
        <w:t>12月31日的统计数据，</w:t>
      </w:r>
      <w:r w:rsidR="00B0012E">
        <w:rPr>
          <w:rFonts w:asciiTheme="minorEastAsia" w:hAnsiTheme="minorEastAsia" w:hint="eastAsia"/>
        </w:rPr>
        <w:t>集团各品牌</w:t>
      </w:r>
      <w:r w:rsidR="005C79F6" w:rsidRPr="00442AC2">
        <w:rPr>
          <w:rFonts w:asciiTheme="minorEastAsia" w:hAnsiTheme="minorEastAsia" w:hint="eastAsia"/>
        </w:rPr>
        <w:t>共解决就业_________人</w:t>
      </w:r>
      <w:r w:rsidRPr="00442AC2">
        <w:rPr>
          <w:rFonts w:asciiTheme="minorEastAsia" w:hAnsiTheme="minorEastAsia" w:hint="eastAsia"/>
        </w:rPr>
        <w:t>。</w:t>
      </w:r>
    </w:p>
    <w:p w14:paraId="28DD0D77" w14:textId="15A7F93A" w:rsidR="004F13BA" w:rsidRPr="00442AC2" w:rsidRDefault="005C79F6" w:rsidP="00805227">
      <w:pPr>
        <w:spacing w:line="276" w:lineRule="auto"/>
        <w:ind w:firstLineChars="200" w:firstLine="480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其中，总部有员工_______人</w:t>
      </w:r>
      <w:r w:rsidR="00805227" w:rsidRPr="00442AC2">
        <w:rPr>
          <w:rFonts w:asciiTheme="minorEastAsia" w:hAnsiTheme="minorEastAsia" w:hint="eastAsia"/>
        </w:rPr>
        <w:t>。</w:t>
      </w:r>
    </w:p>
    <w:p w14:paraId="0E703D59" w14:textId="38CF2290" w:rsidR="00962A57" w:rsidRPr="00442AC2" w:rsidRDefault="009D732D" w:rsidP="005412AD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/>
        </w:rPr>
        <w:t>7</w:t>
      </w:r>
      <w:r w:rsidR="00F717B8" w:rsidRPr="00442AC2">
        <w:rPr>
          <w:rFonts w:asciiTheme="minorEastAsia" w:hAnsiTheme="minorEastAsia"/>
        </w:rPr>
        <w:t>.</w:t>
      </w:r>
      <w:r w:rsidR="00805227" w:rsidRPr="00442AC2">
        <w:rPr>
          <w:rFonts w:asciiTheme="minorEastAsia" w:hAnsiTheme="minorEastAsia"/>
        </w:rPr>
        <w:t xml:space="preserve"> [填空题*]</w:t>
      </w:r>
      <w:r w:rsidR="00D611B6" w:rsidRPr="00442AC2">
        <w:rPr>
          <w:rFonts w:asciiTheme="minorEastAsia" w:hAnsiTheme="minorEastAsia" w:hint="eastAsia"/>
        </w:rPr>
        <w:t>企业</w:t>
      </w:r>
      <w:r w:rsidR="004F13BA" w:rsidRPr="00442AC2">
        <w:rPr>
          <w:rFonts w:asciiTheme="minorEastAsia" w:hAnsiTheme="minorEastAsia"/>
        </w:rPr>
        <w:t>20</w:t>
      </w:r>
      <w:r w:rsidR="004F13BA" w:rsidRPr="00442AC2">
        <w:rPr>
          <w:rFonts w:asciiTheme="minorEastAsia" w:hAnsiTheme="minorEastAsia" w:hint="eastAsia"/>
        </w:rPr>
        <w:t>2</w:t>
      </w:r>
      <w:r w:rsidR="00524898">
        <w:rPr>
          <w:rFonts w:asciiTheme="minorEastAsia" w:hAnsiTheme="minorEastAsia"/>
        </w:rPr>
        <w:t>1</w:t>
      </w:r>
      <w:r w:rsidR="004F13BA" w:rsidRPr="00442AC2">
        <w:rPr>
          <w:rFonts w:asciiTheme="minorEastAsia" w:hAnsiTheme="minorEastAsia"/>
        </w:rPr>
        <w:t>年</w:t>
      </w:r>
      <w:r w:rsidR="001805AE" w:rsidRPr="00442AC2">
        <w:rPr>
          <w:rFonts w:asciiTheme="minorEastAsia" w:hAnsiTheme="minorEastAsia"/>
        </w:rPr>
        <w:t>总销售</w:t>
      </w:r>
      <w:r w:rsidR="001805AE" w:rsidRPr="00442AC2">
        <w:rPr>
          <w:rFonts w:asciiTheme="minorEastAsia" w:hAnsiTheme="minorEastAsia"/>
          <w:u w:val="single"/>
        </w:rPr>
        <w:t>_</w:t>
      </w:r>
      <w:r w:rsidR="004F13BA" w:rsidRPr="00442AC2">
        <w:rPr>
          <w:rFonts w:asciiTheme="minorEastAsia" w:hAnsiTheme="minorEastAsia" w:hint="eastAsia"/>
          <w:u w:val="single"/>
        </w:rPr>
        <w:t xml:space="preserve">  </w:t>
      </w:r>
      <w:r w:rsidR="00805227" w:rsidRPr="00442AC2">
        <w:rPr>
          <w:rFonts w:asciiTheme="minorEastAsia" w:hAnsiTheme="minorEastAsia" w:hint="eastAsia"/>
          <w:u w:val="single"/>
        </w:rPr>
        <w:t xml:space="preserve">  </w:t>
      </w:r>
      <w:r w:rsidR="004F13BA" w:rsidRPr="00442AC2">
        <w:rPr>
          <w:rFonts w:asciiTheme="minorEastAsia" w:hAnsiTheme="minorEastAsia" w:hint="eastAsia"/>
          <w:u w:val="single"/>
        </w:rPr>
        <w:t xml:space="preserve">   </w:t>
      </w:r>
      <w:r w:rsidR="001805AE" w:rsidRPr="00442AC2">
        <w:rPr>
          <w:rFonts w:asciiTheme="minorEastAsia" w:hAnsiTheme="minorEastAsia"/>
          <w:u w:val="single"/>
        </w:rPr>
        <w:t>_ </w:t>
      </w:r>
      <w:r w:rsidR="001805AE" w:rsidRPr="00442AC2">
        <w:rPr>
          <w:rFonts w:asciiTheme="minorEastAsia" w:hAnsiTheme="minorEastAsia"/>
        </w:rPr>
        <w:t>万元</w:t>
      </w:r>
      <w:r w:rsidR="00FF6DF1" w:rsidRPr="00442AC2">
        <w:rPr>
          <w:rFonts w:asciiTheme="minorEastAsia" w:hAnsiTheme="minorEastAsia" w:hint="eastAsia"/>
        </w:rPr>
        <w:t>。</w:t>
      </w:r>
      <w:r w:rsidR="003460DC" w:rsidRPr="00442AC2">
        <w:rPr>
          <w:rFonts w:asciiTheme="minorEastAsia" w:hAnsiTheme="minorEastAsia"/>
        </w:rPr>
        <w:t>其中</w:t>
      </w:r>
      <w:r w:rsidR="00FF6DF1" w:rsidRPr="00442AC2">
        <w:rPr>
          <w:rFonts w:asciiTheme="minorEastAsia" w:hAnsiTheme="minorEastAsia" w:hint="eastAsia"/>
        </w:rPr>
        <w:t>：堂食销售额</w:t>
      </w:r>
      <w:r w:rsidR="00FF6DF1" w:rsidRPr="00442AC2">
        <w:rPr>
          <w:rFonts w:asciiTheme="minorEastAsia" w:hAnsiTheme="minorEastAsia" w:hint="eastAsia"/>
          <w:u w:val="single"/>
        </w:rPr>
        <w:t xml:space="preserve">            </w:t>
      </w:r>
      <w:r w:rsidR="00FF6DF1" w:rsidRPr="00442AC2">
        <w:rPr>
          <w:rFonts w:asciiTheme="minorEastAsia" w:hAnsiTheme="minorEastAsia" w:hint="eastAsia"/>
        </w:rPr>
        <w:t>万元；</w:t>
      </w:r>
    </w:p>
    <w:p w14:paraId="044034C1" w14:textId="211F6E62" w:rsidR="00D611B6" w:rsidRDefault="00FF6DF1" w:rsidP="005412AD">
      <w:pPr>
        <w:spacing w:line="276" w:lineRule="auto"/>
        <w:rPr>
          <w:rFonts w:asciiTheme="minorEastAsia" w:hAnsiTheme="minorEastAsia" w:cs="宋体"/>
        </w:rPr>
      </w:pPr>
      <w:r w:rsidRPr="00442AC2">
        <w:rPr>
          <w:rFonts w:asciiTheme="minorEastAsia" w:hAnsiTheme="minorEastAsia" w:hint="eastAsia"/>
        </w:rPr>
        <w:t>外卖销售额</w:t>
      </w:r>
      <w:r w:rsidRPr="00442AC2">
        <w:rPr>
          <w:rFonts w:asciiTheme="minorEastAsia" w:hAnsiTheme="minorEastAsia" w:hint="eastAsia"/>
          <w:u w:val="single"/>
        </w:rPr>
        <w:t xml:space="preserve">                </w:t>
      </w:r>
      <w:r w:rsidRPr="00442AC2">
        <w:rPr>
          <w:rFonts w:asciiTheme="minorEastAsia" w:hAnsiTheme="minorEastAsia" w:hint="eastAsia"/>
        </w:rPr>
        <w:t>万元；</w:t>
      </w:r>
      <w:r w:rsidRPr="00442AC2">
        <w:rPr>
          <w:rFonts w:asciiTheme="minorEastAsia" w:hAnsiTheme="minorEastAsia" w:cs="宋体" w:hint="eastAsia"/>
        </w:rPr>
        <w:t>预包装食品</w:t>
      </w:r>
      <w:r w:rsidR="00524898">
        <w:rPr>
          <w:rFonts w:asciiTheme="minorEastAsia" w:hAnsiTheme="minorEastAsia" w:cs="宋体" w:hint="eastAsia"/>
        </w:rPr>
        <w:t>及半成品</w:t>
      </w:r>
      <w:r w:rsidR="00B1334A" w:rsidRPr="00442AC2">
        <w:rPr>
          <w:rFonts w:asciiTheme="minorEastAsia" w:hAnsiTheme="minorEastAsia" w:cs="宋体" w:hint="eastAsia"/>
        </w:rPr>
        <w:t>销售额</w:t>
      </w:r>
      <w:r w:rsidRPr="00442AC2">
        <w:rPr>
          <w:rFonts w:asciiTheme="minorEastAsia" w:hAnsiTheme="minorEastAsia" w:cs="宋体" w:hint="eastAsia"/>
          <w:u w:val="single"/>
        </w:rPr>
        <w:t xml:space="preserve">        </w:t>
      </w:r>
      <w:r w:rsidR="009D0884" w:rsidRPr="00442AC2">
        <w:rPr>
          <w:rFonts w:asciiTheme="minorEastAsia" w:hAnsiTheme="minorEastAsia" w:cs="宋体" w:hint="eastAsia"/>
          <w:u w:val="single"/>
        </w:rPr>
        <w:t xml:space="preserve">  </w:t>
      </w:r>
      <w:r w:rsidRPr="00442AC2">
        <w:rPr>
          <w:rFonts w:asciiTheme="minorEastAsia" w:hAnsiTheme="minorEastAsia" w:cs="宋体" w:hint="eastAsia"/>
          <w:u w:val="single"/>
        </w:rPr>
        <w:t xml:space="preserve">        </w:t>
      </w:r>
      <w:r w:rsidRPr="00442AC2">
        <w:rPr>
          <w:rFonts w:asciiTheme="minorEastAsia" w:hAnsiTheme="minorEastAsia" w:cs="宋体" w:hint="eastAsia"/>
        </w:rPr>
        <w:t>万元。</w:t>
      </w:r>
    </w:p>
    <w:p w14:paraId="5A555281" w14:textId="518EACC6" w:rsidR="00002FB5" w:rsidRPr="00442AC2" w:rsidRDefault="00B0012E" w:rsidP="00002FB5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8</w:t>
      </w:r>
      <w:r w:rsidR="00DE76C6" w:rsidRPr="00DE76C6">
        <w:rPr>
          <w:rFonts w:asciiTheme="minorEastAsia" w:hAnsiTheme="minorEastAsia" w:hint="eastAsia"/>
        </w:rPr>
        <w:t>. [填空题*]</w:t>
      </w:r>
      <w:r w:rsidR="00002FB5" w:rsidRPr="00442AC2">
        <w:rPr>
          <w:rFonts w:asciiTheme="minorEastAsia" w:hAnsiTheme="minorEastAsia"/>
        </w:rPr>
        <w:t>截止到</w:t>
      </w:r>
      <w:r w:rsidR="00002FB5" w:rsidRPr="00442AC2">
        <w:rPr>
          <w:rFonts w:asciiTheme="minorEastAsia" w:hAnsiTheme="minorEastAsia" w:hint="eastAsia"/>
        </w:rPr>
        <w:t>202</w:t>
      </w:r>
      <w:r w:rsidR="00524898">
        <w:rPr>
          <w:rFonts w:asciiTheme="minorEastAsia" w:hAnsiTheme="minorEastAsia"/>
        </w:rPr>
        <w:t>1</w:t>
      </w:r>
      <w:r w:rsidR="00002FB5" w:rsidRPr="00442AC2">
        <w:rPr>
          <w:rFonts w:asciiTheme="minorEastAsia" w:hAnsiTheme="minorEastAsia" w:hint="eastAsia"/>
        </w:rPr>
        <w:t>年年底，</w:t>
      </w:r>
      <w:r w:rsidR="00524898">
        <w:rPr>
          <w:rFonts w:asciiTheme="minorEastAsia" w:hAnsiTheme="minorEastAsia" w:hint="eastAsia"/>
        </w:rPr>
        <w:t>集团</w:t>
      </w:r>
      <w:r w:rsidR="00002FB5" w:rsidRPr="00442AC2">
        <w:rPr>
          <w:rFonts w:asciiTheme="minorEastAsia" w:hAnsiTheme="minorEastAsia" w:hint="eastAsia"/>
        </w:rPr>
        <w:t>全年各类成本支出</w:t>
      </w:r>
      <w:r w:rsidR="00524898">
        <w:rPr>
          <w:rFonts w:asciiTheme="minorEastAsia" w:hAnsiTheme="minorEastAsia" w:hint="eastAsia"/>
        </w:rPr>
        <w:t>占总成本的占比</w:t>
      </w:r>
      <w:r w:rsidR="009D5172" w:rsidRPr="00442AC2">
        <w:rPr>
          <w:rFonts w:asciiTheme="minorEastAsia" w:hAnsiTheme="minorEastAsia" w:hint="eastAsia"/>
        </w:rPr>
        <w:t>：</w:t>
      </w:r>
    </w:p>
    <w:p w14:paraId="58A93B3B" w14:textId="3F957F5C" w:rsidR="00002FB5" w:rsidRPr="00442AC2" w:rsidRDefault="00002FB5" w:rsidP="00002FB5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租金、</w:t>
      </w:r>
      <w:proofErr w:type="gramStart"/>
      <w:r w:rsidRPr="00442AC2">
        <w:rPr>
          <w:rFonts w:asciiTheme="minorEastAsia" w:hAnsiTheme="minorEastAsia" w:hint="eastAsia"/>
        </w:rPr>
        <w:t>物业费</w:t>
      </w:r>
      <w:proofErr w:type="gramEnd"/>
      <w:r w:rsidRPr="00442AC2">
        <w:rPr>
          <w:rFonts w:asciiTheme="minorEastAsia" w:hAnsiTheme="minorEastAsia" w:hint="eastAsia"/>
        </w:rPr>
        <w:t>等</w:t>
      </w:r>
      <w:r w:rsidRPr="00442AC2">
        <w:rPr>
          <w:rFonts w:asciiTheme="minorEastAsia" w:hAnsiTheme="minorEastAsia" w:hint="eastAsia"/>
          <w:u w:val="single"/>
        </w:rPr>
        <w:t xml:space="preserve"> </w:t>
      </w:r>
      <w:r w:rsidR="00B0012E" w:rsidRPr="00B0012E">
        <w:rPr>
          <w:rFonts w:asciiTheme="minorEastAsia" w:hAnsiTheme="minorEastAsia"/>
          <w:u w:val="single"/>
        </w:rPr>
        <w:t xml:space="preserve">    </w:t>
      </w:r>
      <w:r w:rsidR="00B0012E">
        <w:rPr>
          <w:rFonts w:asciiTheme="minorEastAsia" w:hAnsiTheme="minorEastAsia"/>
          <w:u w:val="single"/>
        </w:rPr>
        <w:t xml:space="preserve"> </w:t>
      </w:r>
      <w:r w:rsidR="00B0012E" w:rsidRPr="00B0012E">
        <w:rPr>
          <w:rFonts w:asciiTheme="minorEastAsia" w:hAnsiTheme="minorEastAsia"/>
          <w:u w:val="single"/>
        </w:rPr>
        <w:t xml:space="preserve">    %</w:t>
      </w:r>
      <w:r w:rsidR="009D5172" w:rsidRPr="00442AC2">
        <w:rPr>
          <w:rFonts w:asciiTheme="minorEastAsia" w:hAnsiTheme="minorEastAsia" w:hint="eastAsia"/>
        </w:rPr>
        <w:t xml:space="preserve">；      </w:t>
      </w:r>
      <w:r w:rsidRPr="00442AC2">
        <w:rPr>
          <w:rFonts w:asciiTheme="minorEastAsia" w:hAnsiTheme="minorEastAsia" w:hint="eastAsia"/>
        </w:rPr>
        <w:t>食材、调味料等</w:t>
      </w:r>
      <w:r w:rsidRPr="00442AC2">
        <w:rPr>
          <w:rFonts w:asciiTheme="minorEastAsia" w:hAnsiTheme="minorEastAsia" w:hint="eastAsia"/>
          <w:u w:val="single"/>
        </w:rPr>
        <w:t xml:space="preserve">      </w:t>
      </w:r>
      <w:r w:rsidR="00B0012E" w:rsidRPr="00B0012E">
        <w:rPr>
          <w:rFonts w:asciiTheme="minorEastAsia" w:hAnsiTheme="minorEastAsia"/>
          <w:u w:val="single"/>
        </w:rPr>
        <w:t xml:space="preserve">        %</w:t>
      </w:r>
      <w:r w:rsidR="009D5172" w:rsidRPr="00442AC2">
        <w:rPr>
          <w:rFonts w:asciiTheme="minorEastAsia" w:hAnsiTheme="minorEastAsia" w:hint="eastAsia"/>
        </w:rPr>
        <w:t>；</w:t>
      </w:r>
    </w:p>
    <w:p w14:paraId="3C1D3592" w14:textId="6543D4DF" w:rsidR="00002FB5" w:rsidRPr="00442AC2" w:rsidRDefault="00002FB5" w:rsidP="00002FB5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仓储、物流等</w:t>
      </w:r>
      <w:r w:rsidRPr="00442AC2">
        <w:rPr>
          <w:rFonts w:asciiTheme="minorEastAsia" w:hAnsiTheme="minorEastAsia" w:hint="eastAsia"/>
          <w:u w:val="single"/>
        </w:rPr>
        <w:t xml:space="preserve">   </w:t>
      </w:r>
      <w:r w:rsidR="00B0012E" w:rsidRPr="00B0012E">
        <w:rPr>
          <w:rFonts w:asciiTheme="minorEastAsia" w:hAnsiTheme="minorEastAsia"/>
          <w:u w:val="single"/>
        </w:rPr>
        <w:t xml:space="preserve">    </w:t>
      </w:r>
      <w:r w:rsidR="00B0012E">
        <w:rPr>
          <w:rFonts w:asciiTheme="minorEastAsia" w:hAnsiTheme="minorEastAsia"/>
          <w:u w:val="single"/>
        </w:rPr>
        <w:t xml:space="preserve"> </w:t>
      </w:r>
      <w:r w:rsidR="00B0012E" w:rsidRPr="00B0012E">
        <w:rPr>
          <w:rFonts w:asciiTheme="minorEastAsia" w:hAnsiTheme="minorEastAsia"/>
          <w:u w:val="single"/>
        </w:rPr>
        <w:t xml:space="preserve">    %</w:t>
      </w:r>
      <w:r w:rsidR="009D5172" w:rsidRPr="00442AC2">
        <w:rPr>
          <w:rFonts w:asciiTheme="minorEastAsia" w:hAnsiTheme="minorEastAsia" w:hint="eastAsia"/>
        </w:rPr>
        <w:t xml:space="preserve">；      </w:t>
      </w:r>
      <w:r w:rsidRPr="00442AC2">
        <w:rPr>
          <w:rFonts w:asciiTheme="minorEastAsia" w:hAnsiTheme="minorEastAsia" w:hint="eastAsia"/>
        </w:rPr>
        <w:t>数字化及各类软硬件投入</w:t>
      </w:r>
      <w:r w:rsidRPr="00442AC2">
        <w:rPr>
          <w:rFonts w:asciiTheme="minorEastAsia" w:hAnsiTheme="minorEastAsia"/>
          <w:u w:val="single"/>
        </w:rPr>
        <w:t xml:space="preserve">     </w:t>
      </w:r>
      <w:r w:rsidR="00B0012E" w:rsidRPr="00B0012E">
        <w:rPr>
          <w:rFonts w:asciiTheme="minorEastAsia" w:hAnsiTheme="minorEastAsia"/>
          <w:u w:val="single"/>
        </w:rPr>
        <w:t xml:space="preserve">        %</w:t>
      </w:r>
      <w:r w:rsidR="009D5172" w:rsidRPr="00442AC2">
        <w:rPr>
          <w:rFonts w:asciiTheme="minorEastAsia" w:hAnsiTheme="minorEastAsia" w:hint="eastAsia"/>
        </w:rPr>
        <w:t>；</w:t>
      </w:r>
    </w:p>
    <w:p w14:paraId="2AA38876" w14:textId="7D4AA7E3" w:rsidR="00524898" w:rsidRDefault="00002FB5" w:rsidP="00002FB5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人力综合成本</w:t>
      </w:r>
      <w:r w:rsidRPr="00442AC2">
        <w:rPr>
          <w:rFonts w:asciiTheme="minorEastAsia" w:hAnsiTheme="minorEastAsia" w:hint="eastAsia"/>
          <w:u w:val="single"/>
        </w:rPr>
        <w:t xml:space="preserve">    </w:t>
      </w:r>
      <w:r w:rsidR="00B0012E" w:rsidRPr="00B0012E">
        <w:rPr>
          <w:rFonts w:asciiTheme="minorEastAsia" w:hAnsiTheme="minorEastAsia"/>
          <w:u w:val="single"/>
        </w:rPr>
        <w:t xml:space="preserve">        %</w:t>
      </w:r>
      <w:r w:rsidR="009D5172" w:rsidRPr="00442AC2">
        <w:rPr>
          <w:rFonts w:asciiTheme="minorEastAsia" w:hAnsiTheme="minorEastAsia" w:hint="eastAsia"/>
        </w:rPr>
        <w:t xml:space="preserve">；      </w:t>
      </w:r>
      <w:r w:rsidR="00524898">
        <w:rPr>
          <w:rFonts w:asciiTheme="minorEastAsia" w:hAnsiTheme="minorEastAsia" w:hint="eastAsia"/>
        </w:rPr>
        <w:t>营销支出</w:t>
      </w:r>
      <w:r w:rsidR="00524898" w:rsidRPr="00B0012E">
        <w:rPr>
          <w:rFonts w:asciiTheme="minorEastAsia" w:hAnsiTheme="minorEastAsia" w:hint="eastAsia"/>
          <w:u w:val="single"/>
        </w:rPr>
        <w:t xml:space="preserve"> </w:t>
      </w:r>
      <w:r w:rsidR="00524898" w:rsidRPr="00B0012E">
        <w:rPr>
          <w:rFonts w:asciiTheme="minorEastAsia" w:hAnsiTheme="minorEastAsia"/>
          <w:u w:val="single"/>
        </w:rPr>
        <w:t xml:space="preserve">       </w:t>
      </w:r>
      <w:r w:rsidR="00524898">
        <w:rPr>
          <w:rFonts w:asciiTheme="minorEastAsia" w:hAnsiTheme="minorEastAsia" w:hint="eastAsia"/>
        </w:rPr>
        <w:t>%</w:t>
      </w:r>
    </w:p>
    <w:p w14:paraId="68C8E2D4" w14:textId="764A50CA" w:rsidR="00002FB5" w:rsidRDefault="00002FB5" w:rsidP="00002FB5">
      <w:pPr>
        <w:spacing w:line="276" w:lineRule="auto"/>
        <w:rPr>
          <w:rFonts w:asciiTheme="minorEastAsia" w:hAnsiTheme="minorEastAsia"/>
        </w:rPr>
      </w:pPr>
      <w:r w:rsidRPr="00442AC2">
        <w:rPr>
          <w:rFonts w:asciiTheme="minorEastAsia" w:hAnsiTheme="minorEastAsia" w:hint="eastAsia"/>
        </w:rPr>
        <w:t>其他额外支出</w:t>
      </w:r>
      <w:r w:rsidRPr="00442AC2">
        <w:rPr>
          <w:rFonts w:asciiTheme="minorEastAsia" w:hAnsiTheme="minorEastAsia"/>
          <w:u w:val="single"/>
        </w:rPr>
        <w:t xml:space="preserve">     </w:t>
      </w:r>
      <w:r w:rsidR="00B0012E" w:rsidRPr="00B0012E">
        <w:rPr>
          <w:rFonts w:asciiTheme="minorEastAsia" w:hAnsiTheme="minorEastAsia"/>
          <w:u w:val="single"/>
        </w:rPr>
        <w:t xml:space="preserve">       %</w:t>
      </w:r>
      <w:r w:rsidRPr="00442AC2">
        <w:rPr>
          <w:rFonts w:asciiTheme="minorEastAsia" w:hAnsiTheme="minorEastAsia" w:hint="eastAsia"/>
        </w:rPr>
        <w:t>。</w:t>
      </w:r>
    </w:p>
    <w:p w14:paraId="3E7A8B1D" w14:textId="7E47129C" w:rsidR="003B552D" w:rsidRPr="00442AC2" w:rsidRDefault="00B0012E" w:rsidP="005412AD">
      <w:pPr>
        <w:spacing w:line="276" w:lineRule="auto"/>
        <w:rPr>
          <w:rFonts w:asciiTheme="minorEastAsia" w:hAnsiTheme="minorEastAsia"/>
          <w:shd w:val="clear" w:color="auto" w:fill="FFFFFF"/>
        </w:rPr>
      </w:pPr>
      <w:bookmarkStart w:id="1" w:name="_Toc35360195"/>
      <w:bookmarkStart w:id="2" w:name="_Toc35384473"/>
      <w:r>
        <w:rPr>
          <w:rFonts w:asciiTheme="minorEastAsia" w:hAnsiTheme="minorEastAsia"/>
        </w:rPr>
        <w:t>9</w:t>
      </w:r>
      <w:r w:rsidR="009B25A8" w:rsidRPr="00442AC2">
        <w:rPr>
          <w:rFonts w:asciiTheme="minorEastAsia" w:hAnsiTheme="minorEastAsia" w:hint="eastAsia"/>
        </w:rPr>
        <w:t>.</w:t>
      </w:r>
      <w:r w:rsidR="00002FB5" w:rsidRPr="00442AC2">
        <w:rPr>
          <w:rFonts w:asciiTheme="minorEastAsia" w:hAnsiTheme="minorEastAsia"/>
        </w:rPr>
        <w:t xml:space="preserve"> </w:t>
      </w:r>
      <w:bookmarkEnd w:id="1"/>
      <w:bookmarkEnd w:id="2"/>
      <w:r w:rsidR="0047183C" w:rsidRPr="00442AC2">
        <w:rPr>
          <w:rFonts w:asciiTheme="minorEastAsia" w:hAnsiTheme="minorEastAsia"/>
        </w:rPr>
        <w:t>[</w:t>
      </w:r>
      <w:r w:rsidR="007B386F">
        <w:rPr>
          <w:rFonts w:asciiTheme="minorEastAsia" w:hAnsiTheme="minorEastAsia" w:hint="eastAsia"/>
        </w:rPr>
        <w:t>排序题</w:t>
      </w:r>
      <w:r w:rsidR="0047183C" w:rsidRPr="00442AC2">
        <w:rPr>
          <w:rFonts w:asciiTheme="minorEastAsia" w:hAnsiTheme="minorEastAsia" w:hint="eastAsia"/>
        </w:rPr>
        <w:t>，最</w:t>
      </w:r>
      <w:r w:rsidR="007B386F">
        <w:rPr>
          <w:rFonts w:asciiTheme="minorEastAsia" w:hAnsiTheme="minorEastAsia" w:hint="eastAsia"/>
        </w:rPr>
        <w:t>少选3</w:t>
      </w:r>
      <w:r w:rsidR="0047183C" w:rsidRPr="00442AC2">
        <w:rPr>
          <w:rFonts w:asciiTheme="minorEastAsia" w:hAnsiTheme="minorEastAsia" w:hint="eastAsia"/>
        </w:rPr>
        <w:t>项</w:t>
      </w:r>
      <w:r w:rsidR="0047183C" w:rsidRPr="00442AC2">
        <w:rPr>
          <w:rFonts w:asciiTheme="minorEastAsia" w:hAnsiTheme="minorEastAsia"/>
        </w:rPr>
        <w:t>*]</w:t>
      </w:r>
      <w:r w:rsidR="0054089F" w:rsidRPr="00442AC2">
        <w:rPr>
          <w:rFonts w:asciiTheme="minorEastAsia" w:hAnsiTheme="minorEastAsia" w:hint="eastAsia"/>
          <w:shd w:val="clear" w:color="auto" w:fill="FFFFFF"/>
        </w:rPr>
        <w:t>企业</w:t>
      </w:r>
      <w:r w:rsidR="004A7B51" w:rsidRPr="00442AC2">
        <w:rPr>
          <w:rFonts w:asciiTheme="minorEastAsia" w:hAnsiTheme="minorEastAsia"/>
          <w:shd w:val="clear" w:color="auto" w:fill="FFFFFF"/>
        </w:rPr>
        <w:t>202</w:t>
      </w:r>
      <w:r w:rsidR="007B386F">
        <w:rPr>
          <w:rFonts w:asciiTheme="minorEastAsia" w:hAnsiTheme="minorEastAsia"/>
          <w:shd w:val="clear" w:color="auto" w:fill="FFFFFF"/>
        </w:rPr>
        <w:t>1</w:t>
      </w:r>
      <w:r w:rsidR="004A7B51" w:rsidRPr="00442AC2">
        <w:rPr>
          <w:rFonts w:asciiTheme="minorEastAsia" w:hAnsiTheme="minorEastAsia" w:hint="eastAsia"/>
          <w:shd w:val="clear" w:color="auto" w:fill="FFFFFF"/>
        </w:rPr>
        <w:t>年</w:t>
      </w:r>
      <w:r w:rsidR="00437FC7" w:rsidRPr="00442AC2">
        <w:rPr>
          <w:rFonts w:asciiTheme="minorEastAsia" w:hAnsiTheme="minorEastAsia" w:hint="eastAsia"/>
          <w:shd w:val="clear" w:color="auto" w:fill="FFFFFF"/>
        </w:rPr>
        <w:t>重点推进</w:t>
      </w:r>
      <w:r w:rsidR="007B386F">
        <w:rPr>
          <w:rFonts w:asciiTheme="minorEastAsia" w:hAnsiTheme="minorEastAsia" w:hint="eastAsia"/>
          <w:shd w:val="clear" w:color="auto" w:fill="FFFFFF"/>
        </w:rPr>
        <w:t>前</w:t>
      </w:r>
      <w:r w:rsidR="009344CE" w:rsidRPr="00442AC2">
        <w:rPr>
          <w:rFonts w:asciiTheme="minorEastAsia" w:hAnsiTheme="minorEastAsia" w:hint="eastAsia"/>
          <w:shd w:val="clear" w:color="auto" w:fill="FFFFFF"/>
        </w:rPr>
        <w:t>五</w:t>
      </w:r>
      <w:r w:rsidR="00437FC7" w:rsidRPr="00442AC2">
        <w:rPr>
          <w:rFonts w:asciiTheme="minorEastAsia" w:hAnsiTheme="minorEastAsia" w:hint="eastAsia"/>
          <w:shd w:val="clear" w:color="auto" w:fill="FFFFFF"/>
        </w:rPr>
        <w:t>项工作</w:t>
      </w:r>
      <w:r w:rsidR="007B386F">
        <w:rPr>
          <w:rFonts w:asciiTheme="minorEastAsia" w:hAnsiTheme="minorEastAsia" w:hint="eastAsia"/>
          <w:shd w:val="clear" w:color="auto" w:fill="FFFFFF"/>
        </w:rPr>
        <w:t>是什么</w:t>
      </w:r>
      <w:r w:rsidR="004A7B51" w:rsidRPr="00442AC2">
        <w:rPr>
          <w:rFonts w:asciiTheme="minorEastAsia" w:hAnsiTheme="minorEastAsia" w:hint="eastAsia"/>
          <w:shd w:val="clear" w:color="auto" w:fill="FFFFFF"/>
        </w:rPr>
        <w:t>？</w:t>
      </w:r>
    </w:p>
    <w:p w14:paraId="35E1C5A7" w14:textId="77777777" w:rsidR="008155FE" w:rsidRPr="00442AC2" w:rsidRDefault="008155FE" w:rsidP="0047183C">
      <w:pPr>
        <w:spacing w:line="276" w:lineRule="auto"/>
        <w:ind w:firstLineChars="100" w:firstLine="240"/>
        <w:rPr>
          <w:rFonts w:asciiTheme="minorEastAsia" w:hAnsiTheme="minorEastAsia"/>
          <w:shd w:val="clear" w:color="auto" w:fill="FFFFFF"/>
        </w:rPr>
        <w:sectPr w:rsidR="008155FE" w:rsidRPr="00442AC2" w:rsidSect="00E71D88">
          <w:headerReference w:type="even" r:id="rId8"/>
          <w:headerReference w:type="default" r:id="rId9"/>
          <w:headerReference w:type="first" r:id="rId10"/>
          <w:pgSz w:w="12240" w:h="15840"/>
          <w:pgMar w:top="851" w:right="1304" w:bottom="851" w:left="1304" w:header="283" w:footer="283" w:gutter="0"/>
          <w:cols w:space="708"/>
          <w:docGrid w:linePitch="360"/>
        </w:sectPr>
      </w:pPr>
    </w:p>
    <w:p w14:paraId="057032CF" w14:textId="59308817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启动上市计划</w:t>
      </w:r>
    </w:p>
    <w:p w14:paraId="3E5BBDC0" w14:textId="0B34E18E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全球化布局的调整</w:t>
      </w:r>
    </w:p>
    <w:p w14:paraId="57AC5D41" w14:textId="369EB8EB" w:rsidR="00DB767A" w:rsidRPr="00442AC2" w:rsidRDefault="0047183C" w:rsidP="008155FE">
      <w:pPr>
        <w:spacing w:line="276" w:lineRule="auto"/>
        <w:ind w:rightChars="165" w:right="396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尝试新品牌或新品类餐厅</w:t>
      </w:r>
    </w:p>
    <w:p w14:paraId="5CF88DC4" w14:textId="7A28BF2F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拓展预包装食品</w:t>
      </w:r>
      <w:r w:rsidR="007B386F">
        <w:rPr>
          <w:rFonts w:asciiTheme="minorEastAsia" w:hAnsiTheme="minorEastAsia" w:hint="eastAsia"/>
          <w:sz w:val="21"/>
          <w:szCs w:val="21"/>
          <w:shd w:val="clear" w:color="auto" w:fill="FFFFFF"/>
        </w:rPr>
        <w:t>/半成品</w:t>
      </w:r>
    </w:p>
    <w:p w14:paraId="5EB874B3" w14:textId="05A77368" w:rsidR="004A7B51" w:rsidRPr="00442AC2" w:rsidRDefault="0047183C" w:rsidP="008155FE">
      <w:pPr>
        <w:spacing w:line="276" w:lineRule="auto"/>
        <w:ind w:rightChars="-109" w:right="-262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开放加盟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/发力加盟业务</w:t>
      </w:r>
    </w:p>
    <w:p w14:paraId="68707D1E" w14:textId="77F565F6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尝试各种跨界合作</w:t>
      </w:r>
    </w:p>
    <w:p w14:paraId="775406C3" w14:textId="342F2FC1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开放外卖</w:t>
      </w:r>
    </w:p>
    <w:p w14:paraId="52F26989" w14:textId="3A62E2EA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E37EA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暂缓新开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直营店</w:t>
      </w:r>
      <w:r w:rsidR="00E37EA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 </w:t>
      </w:r>
      <w:r w:rsidR="00E37EAA" w:rsidRPr="00442AC2">
        <w:rPr>
          <w:rFonts w:asciiTheme="minorEastAsia" w:hAnsiTheme="minorEastAsia"/>
          <w:sz w:val="21"/>
          <w:szCs w:val="21"/>
          <w:shd w:val="clear" w:color="auto" w:fill="FFFFFF"/>
        </w:rPr>
        <w:t xml:space="preserve"> </w:t>
      </w:r>
    </w:p>
    <w:p w14:paraId="53D3F676" w14:textId="127A4CCE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新开门店小型化</w:t>
      </w:r>
    </w:p>
    <w:p w14:paraId="5A921430" w14:textId="6BBA397D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发力开店</w:t>
      </w:r>
    </w:p>
    <w:p w14:paraId="1566F888" w14:textId="4B22EB46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加强内部管理和流程梳理</w:t>
      </w:r>
    </w:p>
    <w:p w14:paraId="4BD62FB5" w14:textId="12539623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加强员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工培训</w:t>
      </w:r>
    </w:p>
    <w:p w14:paraId="77C4BAC8" w14:textId="72FEE0F0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内外部管理的数字化线上化</w:t>
      </w:r>
    </w:p>
    <w:p w14:paraId="0A386C7B" w14:textId="49A980C5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会员管理系统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的进一步升级</w:t>
      </w:r>
    </w:p>
    <w:p w14:paraId="5780C226" w14:textId="7453B090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探索无接触服务的设备、技术、管理流程等</w:t>
      </w:r>
    </w:p>
    <w:p w14:paraId="7A692A4C" w14:textId="6CC1C23B" w:rsidR="00DB767A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强化防疫管理和</w:t>
      </w:r>
      <w:proofErr w:type="gramStart"/>
      <w:r w:rsidR="00DB767A" w:rsidRPr="00442AC2">
        <w:rPr>
          <w:rFonts w:asciiTheme="minorEastAsia" w:hAnsiTheme="minorEastAsia"/>
          <w:sz w:val="21"/>
          <w:szCs w:val="21"/>
          <w:shd w:val="clear" w:color="auto" w:fill="FFFFFF"/>
        </w:rPr>
        <w:t>食安</w:t>
      </w:r>
      <w:proofErr w:type="gramEnd"/>
      <w:r w:rsidR="00DB767A" w:rsidRPr="00442AC2">
        <w:rPr>
          <w:rFonts w:asciiTheme="minorEastAsia" w:hAnsiTheme="minorEastAsia"/>
          <w:sz w:val="21"/>
          <w:szCs w:val="21"/>
          <w:shd w:val="clear" w:color="auto" w:fill="FFFFFF"/>
        </w:rPr>
        <w:t>管理</w:t>
      </w:r>
    </w:p>
    <w:p w14:paraId="6F4DFD30" w14:textId="623C5FFA" w:rsidR="007B386F" w:rsidRDefault="007B386F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</w:pPr>
      <w:r w:rsidRPr="007B386F">
        <w:rPr>
          <w:rFonts w:asciiTheme="minorEastAsia" w:hAnsiTheme="minorEastAsia" w:hint="eastAsia"/>
          <w:sz w:val="21"/>
          <w:szCs w:val="21"/>
          <w:shd w:val="clear" w:color="auto" w:fill="FFFFFF"/>
        </w:rPr>
        <w:t>□</w:t>
      </w:r>
      <w:r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 营销相关</w:t>
      </w:r>
    </w:p>
    <w:p w14:paraId="3069C86D" w14:textId="00664ABE" w:rsidR="004A7B51" w:rsidRPr="00442AC2" w:rsidRDefault="0047183C" w:rsidP="008155FE">
      <w:pPr>
        <w:spacing w:line="276" w:lineRule="auto"/>
        <w:rPr>
          <w:rFonts w:asciiTheme="minorEastAsia" w:hAnsiTheme="minorEastAsia"/>
          <w:sz w:val="21"/>
          <w:szCs w:val="21"/>
          <w:u w:val="single"/>
          <w:shd w:val="clear" w:color="auto" w:fill="FFFFFF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4A7B51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其他</w:t>
      </w: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(</w:t>
      </w:r>
      <w:r w:rsidR="00DB767A"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包括</w:t>
      </w: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:</w:t>
      </w:r>
      <w:r w:rsidRPr="00442AC2">
        <w:rPr>
          <w:rFonts w:asciiTheme="minorEastAsia" w:hAnsiTheme="minorEastAsia" w:hint="eastAsia"/>
          <w:sz w:val="21"/>
          <w:szCs w:val="21"/>
          <w:u w:val="single"/>
          <w:shd w:val="clear" w:color="auto" w:fill="FFFFFF"/>
        </w:rPr>
        <w:t xml:space="preserve">    </w:t>
      </w:r>
      <w:r w:rsidR="008155FE" w:rsidRPr="00442AC2">
        <w:rPr>
          <w:rFonts w:asciiTheme="minorEastAsia" w:hAnsiTheme="minorEastAsia" w:hint="eastAsia"/>
          <w:sz w:val="21"/>
          <w:szCs w:val="21"/>
          <w:u w:val="single"/>
          <w:shd w:val="clear" w:color="auto" w:fill="FFFFFF"/>
        </w:rPr>
        <w:t xml:space="preserve">   </w:t>
      </w:r>
      <w:r w:rsidRPr="00442AC2">
        <w:rPr>
          <w:rFonts w:asciiTheme="minorEastAsia" w:hAnsiTheme="minorEastAsia" w:hint="eastAsia"/>
          <w:sz w:val="21"/>
          <w:szCs w:val="21"/>
          <w:u w:val="single"/>
          <w:shd w:val="clear" w:color="auto" w:fill="FFFFFF"/>
        </w:rPr>
        <w:t xml:space="preserve">                     </w:t>
      </w: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)。</w:t>
      </w:r>
    </w:p>
    <w:p w14:paraId="0F7852A9" w14:textId="77777777" w:rsidR="008155FE" w:rsidRPr="00442AC2" w:rsidRDefault="008155FE" w:rsidP="005412AD">
      <w:pPr>
        <w:spacing w:line="276" w:lineRule="auto"/>
        <w:rPr>
          <w:rFonts w:asciiTheme="minorEastAsia" w:hAnsiTheme="minorEastAsia"/>
          <w:shd w:val="clear" w:color="auto" w:fill="FFFFFF"/>
        </w:rPr>
        <w:sectPr w:rsidR="008155FE" w:rsidRPr="00442AC2" w:rsidSect="008155FE">
          <w:type w:val="continuous"/>
          <w:pgSz w:w="12240" w:h="15840"/>
          <w:pgMar w:top="851" w:right="1304" w:bottom="851" w:left="1304" w:header="283" w:footer="283" w:gutter="0"/>
          <w:cols w:num="2" w:space="234"/>
          <w:docGrid w:linePitch="360"/>
        </w:sectPr>
      </w:pPr>
    </w:p>
    <w:p w14:paraId="6EE3CFDC" w14:textId="708CDC39" w:rsidR="0003747C" w:rsidRDefault="0003747C" w:rsidP="005412AD">
      <w:pPr>
        <w:spacing w:line="276" w:lineRule="auto"/>
        <w:rPr>
          <w:rFonts w:asciiTheme="minorEastAsia" w:hAnsiTheme="minorEastAsia"/>
          <w:shd w:val="clear" w:color="auto" w:fill="FFFFFF"/>
        </w:rPr>
      </w:pPr>
    </w:p>
    <w:p w14:paraId="4073DCC6" w14:textId="77777777" w:rsidR="00B0012E" w:rsidRPr="00B0012E" w:rsidRDefault="00B0012E" w:rsidP="00B0012E">
      <w:pPr>
        <w:spacing w:line="276" w:lineRule="auto"/>
        <w:rPr>
          <w:rFonts w:asciiTheme="minorEastAsia" w:hAnsiTheme="minorEastAsia"/>
          <w:shd w:val="clear" w:color="auto" w:fill="FFFFFF"/>
        </w:rPr>
      </w:pPr>
    </w:p>
    <w:p w14:paraId="134C824B" w14:textId="5F7BB48C" w:rsidR="00B0012E" w:rsidRDefault="00B0012E" w:rsidP="00B0012E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shd w:val="clear" w:color="auto" w:fill="FFFFFF"/>
        </w:rPr>
        <w:t>10</w:t>
      </w:r>
      <w:r w:rsidRPr="00B0012E">
        <w:rPr>
          <w:rFonts w:asciiTheme="minorEastAsia" w:hAnsiTheme="minorEastAsia" w:hint="eastAsia"/>
          <w:shd w:val="clear" w:color="auto" w:fill="FFFFFF"/>
        </w:rPr>
        <w:t>. [填空题*]可比门店（2020年1月1日前开业）平均单店年销售额的增长率</w:t>
      </w:r>
      <w:r w:rsidRPr="00FB6FC7">
        <w:rPr>
          <w:rFonts w:asciiTheme="minorEastAsia" w:hAnsiTheme="minorEastAsia" w:hint="eastAsia"/>
          <w:u w:val="single"/>
          <w:shd w:val="clear" w:color="auto" w:fill="FFFFFF"/>
        </w:rPr>
        <w:t xml:space="preserve">      </w:t>
      </w:r>
      <w:r w:rsidRPr="00B0012E">
        <w:rPr>
          <w:rFonts w:asciiTheme="minorEastAsia" w:hAnsiTheme="minorEastAsia" w:hint="eastAsia"/>
          <w:shd w:val="clear" w:color="auto" w:fill="FFFFFF"/>
        </w:rPr>
        <w:t>%</w:t>
      </w:r>
      <w:r w:rsidR="00FB6FC7">
        <w:rPr>
          <w:rFonts w:asciiTheme="minorEastAsia" w:hAnsiTheme="minorEastAsia" w:hint="eastAsia"/>
          <w:shd w:val="clear" w:color="auto" w:fill="FFFFFF"/>
        </w:rPr>
        <w:t>。</w:t>
      </w:r>
      <w:r w:rsidRPr="00B0012E">
        <w:rPr>
          <w:rFonts w:asciiTheme="minorEastAsia" w:hAnsiTheme="minorEastAsia" w:hint="eastAsia"/>
          <w:shd w:val="clear" w:color="auto" w:fill="FFFFFF"/>
        </w:rPr>
        <w:t>平均单店结账单数的增长率</w:t>
      </w:r>
      <w:r w:rsidRPr="00FB6FC7">
        <w:rPr>
          <w:rFonts w:asciiTheme="minorEastAsia" w:hAnsiTheme="minorEastAsia" w:hint="eastAsia"/>
          <w:u w:val="single"/>
          <w:shd w:val="clear" w:color="auto" w:fill="FFFFFF"/>
        </w:rPr>
        <w:t xml:space="preserve">       %</w:t>
      </w:r>
    </w:p>
    <w:p w14:paraId="66E970D7" w14:textId="122EC524" w:rsidR="00B0012E" w:rsidRDefault="00FB6FC7" w:rsidP="00FB6FC7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 w:hint="eastAsia"/>
          <w:shd w:val="clear" w:color="auto" w:fill="FFFFFF"/>
        </w:rPr>
        <w:t>1</w:t>
      </w:r>
      <w:r>
        <w:rPr>
          <w:rFonts w:asciiTheme="minorEastAsia" w:hAnsiTheme="minorEastAsia"/>
          <w:shd w:val="clear" w:color="auto" w:fill="FFFFFF"/>
        </w:rPr>
        <w:t xml:space="preserve">1. 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[填空题*]贵司旗下第一品牌的</w:t>
      </w:r>
      <w:r w:rsidR="00C960EF">
        <w:rPr>
          <w:rFonts w:asciiTheme="minorEastAsia" w:hAnsiTheme="minorEastAsia" w:hint="eastAsia"/>
          <w:shd w:val="clear" w:color="auto" w:fill="FFFFFF"/>
        </w:rPr>
        <w:t>典型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餐厅</w:t>
      </w:r>
      <w:r w:rsidR="00A36BC9">
        <w:rPr>
          <w:rFonts w:asciiTheme="minorEastAsia" w:hAnsiTheme="minorEastAsia" w:hint="eastAsia"/>
          <w:shd w:val="clear" w:color="auto" w:fill="FFFFFF"/>
        </w:rPr>
        <w:t>的面积</w:t>
      </w:r>
      <w:r w:rsidR="00A36BC9" w:rsidRPr="00A36BC9">
        <w:rPr>
          <w:rFonts w:asciiTheme="minorEastAsia" w:hAnsiTheme="minorEastAsia" w:hint="eastAsia"/>
          <w:u w:val="single"/>
          <w:shd w:val="clear" w:color="auto" w:fill="FFFFFF"/>
        </w:rPr>
        <w:t xml:space="preserve"> </w:t>
      </w:r>
      <w:r w:rsidR="00A36BC9" w:rsidRPr="00A36BC9">
        <w:rPr>
          <w:rFonts w:asciiTheme="minorEastAsia" w:hAnsiTheme="minorEastAsia"/>
          <w:u w:val="single"/>
          <w:shd w:val="clear" w:color="auto" w:fill="FFFFFF"/>
        </w:rPr>
        <w:t xml:space="preserve">    </w:t>
      </w:r>
      <w:r w:rsidR="00A36BC9">
        <w:rPr>
          <w:rFonts w:asciiTheme="minorEastAsia" w:hAnsiTheme="minorEastAsia" w:hint="eastAsia"/>
          <w:shd w:val="clear" w:color="auto" w:fill="FFFFFF"/>
        </w:rPr>
        <w:t>平米，每年耗电量</w:t>
      </w:r>
      <w:r w:rsidR="00A36BC9" w:rsidRPr="00A36BC9">
        <w:rPr>
          <w:rFonts w:asciiTheme="minorEastAsia" w:hAnsiTheme="minorEastAsia" w:hint="eastAsia"/>
          <w:u w:val="single"/>
          <w:shd w:val="clear" w:color="auto" w:fill="FFFFFF"/>
        </w:rPr>
        <w:t xml:space="preserve"> </w:t>
      </w:r>
      <w:r w:rsidR="00A36BC9" w:rsidRPr="00A36BC9">
        <w:rPr>
          <w:rFonts w:asciiTheme="minorEastAsia" w:hAnsiTheme="minorEastAsia"/>
          <w:u w:val="single"/>
          <w:shd w:val="clear" w:color="auto" w:fill="FFFFFF"/>
        </w:rPr>
        <w:t xml:space="preserve">       </w:t>
      </w:r>
      <w:r w:rsidR="00A36BC9">
        <w:rPr>
          <w:rFonts w:asciiTheme="minorEastAsia" w:hAnsiTheme="minorEastAsia" w:hint="eastAsia"/>
          <w:shd w:val="clear" w:color="auto" w:fill="FFFFFF"/>
        </w:rPr>
        <w:t>度；日常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采购</w:t>
      </w:r>
      <w:r w:rsidR="00B0012E">
        <w:rPr>
          <w:rFonts w:asciiTheme="minorEastAsia" w:hAnsiTheme="minorEastAsia" w:hint="eastAsia"/>
          <w:shd w:val="clear" w:color="auto" w:fill="FFFFFF"/>
        </w:rPr>
        <w:t>的商品</w:t>
      </w:r>
      <w:r w:rsidR="00EE6E3A">
        <w:rPr>
          <w:rFonts w:asciiTheme="minorEastAsia" w:hAnsiTheme="minorEastAsia" w:hint="eastAsia"/>
          <w:shd w:val="clear" w:color="auto" w:fill="FFFFFF"/>
        </w:rPr>
        <w:t>总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数</w:t>
      </w:r>
      <w:r w:rsidR="00B0012E">
        <w:rPr>
          <w:rFonts w:asciiTheme="minorEastAsia" w:hAnsiTheme="minorEastAsia" w:hint="eastAsia"/>
          <w:shd w:val="clear" w:color="auto" w:fill="FFFFFF"/>
        </w:rPr>
        <w:t>约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是</w:t>
      </w:r>
      <w:r w:rsidR="00B0012E" w:rsidRPr="00B0012E">
        <w:rPr>
          <w:rFonts w:asciiTheme="minorEastAsia" w:hAnsiTheme="minorEastAsia" w:hint="eastAsia"/>
          <w:u w:val="single"/>
          <w:shd w:val="clear" w:color="auto" w:fill="FFFFFF"/>
        </w:rPr>
        <w:t xml:space="preserve">      </w:t>
      </w:r>
      <w:proofErr w:type="gramStart"/>
      <w:r w:rsidR="00B0012E" w:rsidRPr="00B0012E">
        <w:rPr>
          <w:rFonts w:asciiTheme="minorEastAsia" w:hAnsiTheme="minorEastAsia" w:hint="eastAsia"/>
          <w:shd w:val="clear" w:color="auto" w:fill="FFFFFF"/>
        </w:rPr>
        <w:t>个</w:t>
      </w:r>
      <w:proofErr w:type="gramEnd"/>
      <w:r w:rsidR="00B0012E" w:rsidRPr="00B0012E">
        <w:rPr>
          <w:rFonts w:asciiTheme="minorEastAsia" w:hAnsiTheme="minorEastAsia" w:hint="eastAsia"/>
          <w:shd w:val="clear" w:color="auto" w:fill="FFFFFF"/>
        </w:rPr>
        <w:t>，销售</w:t>
      </w:r>
      <w:r w:rsidR="00A36BC9">
        <w:rPr>
          <w:rFonts w:asciiTheme="minorEastAsia" w:hAnsiTheme="minorEastAsia" w:hint="eastAsia"/>
          <w:shd w:val="clear" w:color="auto" w:fill="FFFFFF"/>
        </w:rPr>
        <w:t>商品</w:t>
      </w:r>
      <w:r w:rsidR="00B0012E" w:rsidRPr="00B0012E">
        <w:rPr>
          <w:rFonts w:asciiTheme="minorEastAsia" w:hAnsiTheme="minorEastAsia" w:hint="eastAsia"/>
          <w:shd w:val="clear" w:color="auto" w:fill="FFFFFF"/>
        </w:rPr>
        <w:t>数是</w:t>
      </w:r>
      <w:r w:rsidR="00B0012E" w:rsidRPr="00EE6E3A">
        <w:rPr>
          <w:rFonts w:asciiTheme="minorEastAsia" w:hAnsiTheme="minorEastAsia" w:hint="eastAsia"/>
          <w:u w:val="single"/>
          <w:shd w:val="clear" w:color="auto" w:fill="FFFFFF"/>
        </w:rPr>
        <w:t xml:space="preserve"> </w:t>
      </w:r>
      <w:r w:rsidR="00A36BC9">
        <w:rPr>
          <w:rFonts w:asciiTheme="minorEastAsia" w:hAnsiTheme="minorEastAsia"/>
          <w:u w:val="single"/>
          <w:shd w:val="clear" w:color="auto" w:fill="FFFFFF"/>
        </w:rPr>
        <w:t xml:space="preserve"> </w:t>
      </w:r>
      <w:r w:rsidR="00B0012E" w:rsidRPr="00EE6E3A">
        <w:rPr>
          <w:rFonts w:asciiTheme="minorEastAsia" w:hAnsiTheme="minorEastAsia" w:hint="eastAsia"/>
          <w:u w:val="single"/>
          <w:shd w:val="clear" w:color="auto" w:fill="FFFFFF"/>
        </w:rPr>
        <w:t xml:space="preserve">   </w:t>
      </w:r>
      <w:proofErr w:type="gramStart"/>
      <w:r w:rsidR="00B0012E" w:rsidRPr="00B0012E">
        <w:rPr>
          <w:rFonts w:asciiTheme="minorEastAsia" w:hAnsiTheme="minorEastAsia" w:hint="eastAsia"/>
          <w:shd w:val="clear" w:color="auto" w:fill="FFFFFF"/>
        </w:rPr>
        <w:t>个</w:t>
      </w:r>
      <w:proofErr w:type="gramEnd"/>
      <w:r w:rsidR="00B0012E" w:rsidRPr="00B0012E">
        <w:rPr>
          <w:rFonts w:asciiTheme="minorEastAsia" w:hAnsiTheme="minorEastAsia" w:hint="eastAsia"/>
          <w:shd w:val="clear" w:color="auto" w:fill="FFFFFF"/>
        </w:rPr>
        <w:t>。</w:t>
      </w:r>
    </w:p>
    <w:p w14:paraId="1DEF188F" w14:textId="0FD73299" w:rsidR="00FB6FC7" w:rsidRDefault="00FB6FC7" w:rsidP="00B0012E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shd w:val="clear" w:color="auto" w:fill="FFFFFF"/>
        </w:rPr>
        <w:t xml:space="preserve">12. </w:t>
      </w:r>
      <w:r w:rsidRPr="00FB6FC7">
        <w:rPr>
          <w:rFonts w:asciiTheme="minorEastAsia" w:hAnsiTheme="minorEastAsia" w:hint="eastAsia"/>
          <w:shd w:val="clear" w:color="auto" w:fill="FFFFFF"/>
        </w:rPr>
        <w:t>[</w:t>
      </w:r>
      <w:r>
        <w:rPr>
          <w:rFonts w:asciiTheme="minorEastAsia" w:hAnsiTheme="minorEastAsia" w:hint="eastAsia"/>
          <w:shd w:val="clear" w:color="auto" w:fill="FFFFFF"/>
        </w:rPr>
        <w:t>不定项</w:t>
      </w:r>
      <w:r w:rsidRPr="00FB6FC7">
        <w:rPr>
          <w:rFonts w:asciiTheme="minorEastAsia" w:hAnsiTheme="minorEastAsia" w:hint="eastAsia"/>
          <w:shd w:val="clear" w:color="auto" w:fill="FFFFFF"/>
        </w:rPr>
        <w:t>选择题*]</w:t>
      </w:r>
      <w:r>
        <w:rPr>
          <w:rFonts w:asciiTheme="minorEastAsia" w:hAnsiTheme="minorEastAsia" w:hint="eastAsia"/>
          <w:shd w:val="clear" w:color="auto" w:fill="FFFFFF"/>
        </w:rPr>
        <w:t>贵司的产品中目前已有哪项：</w:t>
      </w:r>
    </w:p>
    <w:p w14:paraId="1DDE69CA" w14:textId="0C66253D" w:rsidR="00FB6FC7" w:rsidRDefault="00FB6FC7" w:rsidP="00B0012E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 w:hint="eastAsia"/>
          <w:shd w:val="clear" w:color="auto" w:fill="FFFFFF"/>
        </w:rPr>
        <w:lastRenderedPageBreak/>
        <w:t>A低油</w:t>
      </w:r>
      <w:r w:rsidR="00876753">
        <w:rPr>
          <w:rFonts w:asciiTheme="minorEastAsia" w:hAnsiTheme="minorEastAsia" w:hint="eastAsia"/>
          <w:shd w:val="clear" w:color="auto" w:fill="FFFFFF"/>
        </w:rPr>
        <w:t>选项</w:t>
      </w:r>
      <w:r>
        <w:rPr>
          <w:rFonts w:asciiTheme="minorEastAsia" w:hAnsi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/>
          <w:shd w:val="clear" w:color="auto" w:fill="FFFFFF"/>
        </w:rPr>
        <w:t xml:space="preserve">B </w:t>
      </w:r>
      <w:r>
        <w:rPr>
          <w:rFonts w:asciiTheme="minorEastAsia" w:hAnsiTheme="minorEastAsia" w:hint="eastAsia"/>
          <w:shd w:val="clear" w:color="auto" w:fill="FFFFFF"/>
        </w:rPr>
        <w:t>低盐</w:t>
      </w:r>
      <w:r w:rsidR="00876753">
        <w:rPr>
          <w:rFonts w:asciiTheme="minorEastAsia" w:hAnsiTheme="minorEastAsia" w:hint="eastAsia"/>
          <w:shd w:val="clear" w:color="auto" w:fill="FFFFFF"/>
        </w:rPr>
        <w:t>选项</w:t>
      </w:r>
      <w:r>
        <w:rPr>
          <w:rFonts w:asciiTheme="minorEastAsia" w:hAnsi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/>
          <w:shd w:val="clear" w:color="auto" w:fill="FFFFFF"/>
        </w:rPr>
        <w:t>C</w:t>
      </w:r>
      <w:r>
        <w:rPr>
          <w:rFonts w:asciiTheme="minorEastAsia" w:hAnsiTheme="minorEastAsia" w:hint="eastAsia"/>
          <w:shd w:val="clear" w:color="auto" w:fill="FFFFFF"/>
        </w:rPr>
        <w:t>低糖</w:t>
      </w:r>
      <w:r w:rsidR="00876753">
        <w:rPr>
          <w:rFonts w:asciiTheme="minorEastAsia" w:hAnsiTheme="minorEastAsia" w:hint="eastAsia"/>
          <w:shd w:val="clear" w:color="auto" w:fill="FFFFFF"/>
        </w:rPr>
        <w:t>选项</w:t>
      </w:r>
      <w:r>
        <w:rPr>
          <w:rFonts w:asciiTheme="minorEastAsia" w:hAnsiTheme="minorEastAsia"/>
          <w:shd w:val="clear" w:color="auto" w:fill="FFFFFF"/>
        </w:rPr>
        <w:t xml:space="preserve"> D</w:t>
      </w:r>
      <w:r>
        <w:rPr>
          <w:rFonts w:asciiTheme="minorEastAsia" w:hAnsiTheme="minorEastAsia" w:hint="eastAsia"/>
          <w:shd w:val="clear" w:color="auto" w:fill="FFFFFF"/>
        </w:rPr>
        <w:t xml:space="preserve">克重标注 </w:t>
      </w:r>
      <w:r>
        <w:rPr>
          <w:rFonts w:asciiTheme="minorEastAsia" w:hAnsiTheme="minorEastAsia"/>
          <w:shd w:val="clear" w:color="auto" w:fill="FFFFFF"/>
        </w:rPr>
        <w:t>E</w:t>
      </w:r>
      <w:proofErr w:type="gramStart"/>
      <w:r>
        <w:rPr>
          <w:rFonts w:asciiTheme="minorEastAsia" w:hAnsiTheme="minorEastAsia" w:hint="eastAsia"/>
          <w:shd w:val="clear" w:color="auto" w:fill="FFFFFF"/>
        </w:rPr>
        <w:t>主要食材标注</w:t>
      </w:r>
      <w:proofErr w:type="gramEnd"/>
      <w:r>
        <w:rPr>
          <w:rFonts w:asciiTheme="minorEastAsia" w:hAnsi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/>
          <w:shd w:val="clear" w:color="auto" w:fill="FFFFFF"/>
        </w:rPr>
        <w:t>F</w:t>
      </w:r>
      <w:r>
        <w:rPr>
          <w:rFonts w:asciiTheme="minorEastAsia" w:hAnsiTheme="minorEastAsia" w:hint="eastAsia"/>
          <w:shd w:val="clear" w:color="auto" w:fill="FFFFFF"/>
        </w:rPr>
        <w:t xml:space="preserve">热量标签 </w:t>
      </w:r>
      <w:r>
        <w:rPr>
          <w:rFonts w:asciiTheme="minorEastAsia" w:hAnsiTheme="minorEastAsia"/>
          <w:shd w:val="clear" w:color="auto" w:fill="FFFFFF"/>
        </w:rPr>
        <w:t>G</w:t>
      </w:r>
      <w:r>
        <w:rPr>
          <w:rFonts w:asciiTheme="minorEastAsia" w:hAnsiTheme="minorEastAsia" w:hint="eastAsia"/>
          <w:shd w:val="clear" w:color="auto" w:fill="FFFFFF"/>
        </w:rPr>
        <w:t>以上皆无</w:t>
      </w:r>
    </w:p>
    <w:p w14:paraId="3467F3FA" w14:textId="72894E17" w:rsidR="001404C4" w:rsidRPr="00A36BC9" w:rsidRDefault="00A36BC9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 w:rsidRPr="00A36BC9">
        <w:rPr>
          <w:rFonts w:asciiTheme="minorEastAsia" w:hAnsiTheme="minorEastAsia"/>
          <w:shd w:val="clear" w:color="auto" w:fill="FFFFFF"/>
        </w:rPr>
        <w:t>13</w:t>
      </w:r>
      <w:r w:rsidR="001404C4" w:rsidRPr="00A36BC9">
        <w:rPr>
          <w:rFonts w:asciiTheme="minorEastAsia" w:hAnsiTheme="minorEastAsia" w:hint="eastAsia"/>
          <w:shd w:val="clear" w:color="auto" w:fill="FFFFFF"/>
        </w:rPr>
        <w:t xml:space="preserve">. </w:t>
      </w:r>
      <w:r w:rsidRPr="00A36BC9">
        <w:rPr>
          <w:rFonts w:asciiTheme="minorEastAsia" w:hAnsiTheme="minorEastAsia" w:hint="eastAsia"/>
          <w:shd w:val="clear" w:color="auto" w:fill="FFFFFF"/>
        </w:rPr>
        <w:t>[选择题*]</w:t>
      </w:r>
      <w:r w:rsidR="001404C4" w:rsidRPr="00A36BC9">
        <w:rPr>
          <w:rFonts w:asciiTheme="minorEastAsia" w:hAnsiTheme="minorEastAsia"/>
          <w:shd w:val="clear" w:color="auto" w:fill="FFFFFF"/>
        </w:rPr>
        <w:t>2021</w:t>
      </w:r>
      <w:r w:rsidR="001404C4" w:rsidRPr="00A36BC9">
        <w:rPr>
          <w:rFonts w:asciiTheme="minorEastAsia" w:hAnsiTheme="minorEastAsia" w:hint="eastAsia"/>
          <w:shd w:val="clear" w:color="auto" w:fill="FFFFFF"/>
        </w:rPr>
        <w:t>年《反食品浪费法》出台后，</w:t>
      </w:r>
      <w:r w:rsidR="00DF05A1" w:rsidRPr="00A36BC9">
        <w:rPr>
          <w:rFonts w:asciiTheme="minorEastAsia" w:hAnsiTheme="minorEastAsia" w:hint="eastAsia"/>
          <w:shd w:val="clear" w:color="auto" w:fill="FFFFFF"/>
        </w:rPr>
        <w:t>典型门店</w:t>
      </w:r>
      <w:r w:rsidR="001404C4" w:rsidRPr="00A36BC9">
        <w:rPr>
          <w:rFonts w:asciiTheme="minorEastAsia" w:hAnsiTheme="minorEastAsia" w:hint="eastAsia"/>
          <w:shd w:val="clear" w:color="auto" w:fill="FFFFFF"/>
        </w:rPr>
        <w:t>餐厨垃圾的量与往年相比：</w:t>
      </w:r>
    </w:p>
    <w:p w14:paraId="13077C63" w14:textId="2658F2D4" w:rsidR="001404C4" w:rsidRPr="00A36BC9" w:rsidRDefault="001404C4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 w:rsidRPr="00A36BC9">
        <w:rPr>
          <w:rFonts w:asciiTheme="minorEastAsia" w:hAnsiTheme="minorEastAsia" w:hint="eastAsia"/>
          <w:shd w:val="clear" w:color="auto" w:fill="FFFFFF"/>
        </w:rPr>
        <w:t>A没有明显数量变化</w:t>
      </w:r>
      <w:r w:rsidR="00876753">
        <w:rPr>
          <w:rFonts w:asciiTheme="minorEastAsia" w:hAnsiTheme="minorEastAsia" w:hint="eastAsia"/>
          <w:shd w:val="clear" w:color="auto" w:fill="FFFFFF"/>
        </w:rPr>
        <w:t xml:space="preserve"> </w:t>
      </w:r>
      <w:r w:rsidRPr="00A36BC9">
        <w:rPr>
          <w:rFonts w:asciiTheme="minorEastAsia" w:hAnsiTheme="minorEastAsia" w:hint="eastAsia"/>
          <w:shd w:val="clear" w:color="auto" w:fill="FFFFFF"/>
        </w:rPr>
        <w:t xml:space="preserve"> B减少了</w:t>
      </w:r>
      <w:r w:rsidR="00DF05A1" w:rsidRPr="00A36BC9">
        <w:rPr>
          <w:rFonts w:asciiTheme="minorEastAsia" w:hAnsiTheme="minorEastAsia" w:hint="eastAsia"/>
          <w:shd w:val="clear" w:color="auto" w:fill="FFFFFF"/>
        </w:rPr>
        <w:t>5</w:t>
      </w:r>
      <w:r w:rsidRPr="00A36BC9">
        <w:rPr>
          <w:rFonts w:asciiTheme="minorEastAsia" w:hAnsiTheme="minorEastAsia" w:hint="eastAsia"/>
          <w:shd w:val="clear" w:color="auto" w:fill="FFFFFF"/>
        </w:rPr>
        <w:t>%-</w:t>
      </w:r>
      <w:r w:rsidR="00DF05A1" w:rsidRPr="00A36BC9">
        <w:rPr>
          <w:rFonts w:asciiTheme="minorEastAsia" w:hAnsiTheme="minorEastAsia"/>
          <w:shd w:val="clear" w:color="auto" w:fill="FFFFFF"/>
        </w:rPr>
        <w:t>1</w:t>
      </w:r>
      <w:r w:rsidRPr="00A36BC9">
        <w:rPr>
          <w:rFonts w:asciiTheme="minorEastAsia" w:hAnsiTheme="minorEastAsia" w:hint="eastAsia"/>
          <w:shd w:val="clear" w:color="auto" w:fill="FFFFFF"/>
        </w:rPr>
        <w:t xml:space="preserve">0%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Pr="00A36BC9">
        <w:rPr>
          <w:rFonts w:asciiTheme="minorEastAsia" w:hAnsiTheme="minorEastAsia" w:hint="eastAsia"/>
          <w:shd w:val="clear" w:color="auto" w:fill="FFFFFF"/>
        </w:rPr>
        <w:t>C减少了</w:t>
      </w:r>
      <w:r w:rsidR="00DF05A1" w:rsidRPr="00A36BC9">
        <w:rPr>
          <w:rFonts w:asciiTheme="minorEastAsia" w:hAnsiTheme="minorEastAsia"/>
          <w:shd w:val="clear" w:color="auto" w:fill="FFFFFF"/>
        </w:rPr>
        <w:t>1</w:t>
      </w:r>
      <w:r w:rsidRPr="00A36BC9">
        <w:rPr>
          <w:rFonts w:asciiTheme="minorEastAsia" w:hAnsiTheme="minorEastAsia" w:hint="eastAsia"/>
          <w:shd w:val="clear" w:color="auto" w:fill="FFFFFF"/>
        </w:rPr>
        <w:t>0-</w:t>
      </w:r>
      <w:r w:rsidR="00DF05A1" w:rsidRPr="00A36BC9">
        <w:rPr>
          <w:rFonts w:asciiTheme="minorEastAsia" w:hAnsiTheme="minorEastAsia"/>
          <w:shd w:val="clear" w:color="auto" w:fill="FFFFFF"/>
        </w:rPr>
        <w:t>2</w:t>
      </w:r>
      <w:r w:rsidRPr="00A36BC9">
        <w:rPr>
          <w:rFonts w:asciiTheme="minorEastAsia" w:hAnsiTheme="minorEastAsia" w:hint="eastAsia"/>
          <w:shd w:val="clear" w:color="auto" w:fill="FFFFFF"/>
        </w:rPr>
        <w:t xml:space="preserve">0%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Pr="00A36BC9">
        <w:rPr>
          <w:rFonts w:asciiTheme="minorEastAsia" w:hAnsiTheme="minorEastAsia" w:hint="eastAsia"/>
          <w:shd w:val="clear" w:color="auto" w:fill="FFFFFF"/>
        </w:rPr>
        <w:t>D减少了</w:t>
      </w:r>
      <w:r w:rsidR="00DF05A1" w:rsidRPr="00A36BC9">
        <w:rPr>
          <w:rFonts w:asciiTheme="minorEastAsia" w:hAnsiTheme="minorEastAsia"/>
          <w:shd w:val="clear" w:color="auto" w:fill="FFFFFF"/>
        </w:rPr>
        <w:t>3</w:t>
      </w:r>
      <w:r w:rsidRPr="00A36BC9">
        <w:rPr>
          <w:rFonts w:asciiTheme="minorEastAsia" w:hAnsiTheme="minorEastAsia" w:hint="eastAsia"/>
          <w:shd w:val="clear" w:color="auto" w:fill="FFFFFF"/>
        </w:rPr>
        <w:t>0%以上</w:t>
      </w:r>
    </w:p>
    <w:p w14:paraId="213BAF25" w14:textId="6329DCF6" w:rsidR="001404C4" w:rsidRPr="00A36BC9" w:rsidRDefault="00A36BC9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 w:rsidRPr="00A36BC9">
        <w:rPr>
          <w:rFonts w:asciiTheme="minorEastAsia" w:hAnsiTheme="minorEastAsia"/>
          <w:shd w:val="clear" w:color="auto" w:fill="FFFFFF"/>
        </w:rPr>
        <w:t>14</w:t>
      </w:r>
      <w:r w:rsidR="001404C4" w:rsidRPr="00A36BC9">
        <w:rPr>
          <w:rFonts w:asciiTheme="minorEastAsia" w:hAnsiTheme="minorEastAsia" w:hint="eastAsia"/>
          <w:shd w:val="clear" w:color="auto" w:fill="FFFFFF"/>
        </w:rPr>
        <w:t xml:space="preserve">. </w:t>
      </w:r>
      <w:r w:rsidRPr="00A36BC9">
        <w:rPr>
          <w:rFonts w:asciiTheme="minorEastAsia" w:hAnsiTheme="minorEastAsia" w:hint="eastAsia"/>
          <w:shd w:val="clear" w:color="auto" w:fill="FFFFFF"/>
        </w:rPr>
        <w:t>[多选题*]</w:t>
      </w:r>
      <w:r w:rsidR="001404C4" w:rsidRPr="00A36BC9">
        <w:rPr>
          <w:rFonts w:asciiTheme="minorEastAsia" w:hAnsiTheme="minorEastAsia" w:hint="eastAsia"/>
          <w:shd w:val="clear" w:color="auto" w:fill="FFFFFF"/>
        </w:rPr>
        <w:t>餐厅</w:t>
      </w:r>
      <w:r w:rsidRPr="00A36BC9">
        <w:rPr>
          <w:rFonts w:asciiTheme="minorEastAsia" w:hAnsiTheme="minorEastAsia" w:hint="eastAsia"/>
          <w:shd w:val="clear" w:color="auto" w:fill="FFFFFF"/>
        </w:rPr>
        <w:t>日常</w:t>
      </w:r>
      <w:r w:rsidR="001404C4" w:rsidRPr="00A36BC9">
        <w:rPr>
          <w:rFonts w:asciiTheme="minorEastAsia" w:hAnsiTheme="minorEastAsia" w:hint="eastAsia"/>
          <w:shd w:val="clear" w:color="auto" w:fill="FFFFFF"/>
        </w:rPr>
        <w:t>餐品剩余（非垃圾）目前如何处置？</w:t>
      </w:r>
    </w:p>
    <w:p w14:paraId="56326D37" w14:textId="321ADE4D" w:rsidR="00DF05A1" w:rsidRDefault="00DF05A1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 w:rsidRPr="00A36BC9">
        <w:rPr>
          <w:rFonts w:asciiTheme="minorEastAsia" w:hAnsiTheme="minorEastAsia" w:hint="eastAsia"/>
          <w:shd w:val="clear" w:color="auto" w:fill="FFFFFF"/>
        </w:rPr>
        <w:t>A冷冻</w:t>
      </w:r>
      <w:r w:rsidR="00A36BC9" w:rsidRPr="00A36BC9">
        <w:rPr>
          <w:rFonts w:asciiTheme="minorEastAsia" w:hAnsiTheme="minorEastAsia" w:hint="eastAsia"/>
          <w:shd w:val="clear" w:color="auto" w:fill="FFFFFF"/>
        </w:rPr>
        <w:t>或冷藏</w:t>
      </w:r>
      <w:r w:rsidRPr="00A36BC9">
        <w:rPr>
          <w:rFonts w:asciiTheme="minorEastAsia" w:hAnsiTheme="minorEastAsia" w:hint="eastAsia"/>
          <w:shd w:val="clear" w:color="auto" w:fill="FFFFFF"/>
        </w:rPr>
        <w:t xml:space="preserve">后次日继续销售 </w:t>
      </w:r>
      <w:r w:rsidR="00A36BC9" w:rsidRPr="00A36BC9">
        <w:rPr>
          <w:rFonts w:asciiTheme="minorEastAsia" w:hAnsiTheme="minorEastAsia"/>
          <w:shd w:val="clear" w:color="auto" w:fill="FFFFFF"/>
        </w:rPr>
        <w:t xml:space="preserve">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Pr="00A36BC9">
        <w:rPr>
          <w:rFonts w:asciiTheme="minorEastAsia" w:hAnsiTheme="minorEastAsia" w:hint="eastAsia"/>
          <w:shd w:val="clear" w:color="auto" w:fill="FFFFFF"/>
        </w:rPr>
        <w:t>B打折促销</w:t>
      </w:r>
      <w:r w:rsidR="00A36BC9" w:rsidRPr="00A36BC9">
        <w:rPr>
          <w:rFonts w:asciiTheme="minorEastAsia" w:hAnsiTheme="minorEastAsia" w:hint="eastAsia"/>
          <w:shd w:val="clear" w:color="auto" w:fill="FFFFFF"/>
        </w:rPr>
        <w:t xml:space="preserve">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Pr="00A36BC9">
        <w:rPr>
          <w:rFonts w:asciiTheme="minorEastAsia" w:hAnsiTheme="minorEastAsia"/>
          <w:shd w:val="clear" w:color="auto" w:fill="FFFFFF"/>
        </w:rPr>
        <w:t xml:space="preserve"> C</w:t>
      </w:r>
      <w:r w:rsidRPr="00A36BC9">
        <w:rPr>
          <w:rFonts w:asciiTheme="minorEastAsia" w:hAnsiTheme="minorEastAsia" w:hint="eastAsia"/>
          <w:shd w:val="clear" w:color="auto" w:fill="FFFFFF"/>
        </w:rPr>
        <w:t>社区食物捐赠</w:t>
      </w:r>
      <w:r w:rsidR="00A36BC9" w:rsidRPr="00A36BC9">
        <w:rPr>
          <w:rFonts w:asciiTheme="minorEastAsia" w:hAnsiTheme="minorEastAsia" w:hint="eastAsia"/>
          <w:shd w:val="clear" w:color="auto" w:fill="FFFFFF"/>
        </w:rPr>
        <w:t xml:space="preserve">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Pr="00A36BC9">
        <w:rPr>
          <w:rFonts w:asciiTheme="minorEastAsia" w:hAnsiTheme="minorEastAsia" w:hint="eastAsia"/>
          <w:shd w:val="clear" w:color="auto" w:fill="FFFFFF"/>
        </w:rPr>
        <w:t xml:space="preserve"> </w:t>
      </w:r>
      <w:r w:rsidR="00C960EF" w:rsidRPr="00A36BC9">
        <w:rPr>
          <w:rFonts w:asciiTheme="minorEastAsia" w:hAnsiTheme="minorEastAsia"/>
          <w:shd w:val="clear" w:color="auto" w:fill="FFFFFF"/>
        </w:rPr>
        <w:t>D</w:t>
      </w:r>
      <w:r w:rsidR="00C960EF" w:rsidRPr="00A36BC9">
        <w:rPr>
          <w:rFonts w:asciiTheme="minorEastAsia" w:hAnsiTheme="minorEastAsia" w:hint="eastAsia"/>
          <w:shd w:val="clear" w:color="auto" w:fill="FFFFFF"/>
        </w:rPr>
        <w:t>粉碎后归为</w:t>
      </w:r>
      <w:proofErr w:type="gramStart"/>
      <w:r w:rsidR="00A36BC9" w:rsidRPr="00A36BC9">
        <w:rPr>
          <w:rFonts w:asciiTheme="minorEastAsia" w:hAnsiTheme="minorEastAsia" w:hint="eastAsia"/>
          <w:shd w:val="clear" w:color="auto" w:fill="FFFFFF"/>
        </w:rPr>
        <w:t>厨余</w:t>
      </w:r>
      <w:r w:rsidR="00C960EF" w:rsidRPr="00A36BC9">
        <w:rPr>
          <w:rFonts w:asciiTheme="minorEastAsia" w:hAnsiTheme="minorEastAsia" w:hint="eastAsia"/>
          <w:shd w:val="clear" w:color="auto" w:fill="FFFFFF"/>
        </w:rPr>
        <w:t>垃圾</w:t>
      </w:r>
      <w:proofErr w:type="gramEnd"/>
      <w:r w:rsidR="00876753">
        <w:rPr>
          <w:rFonts w:asciiTheme="minorEastAsia" w:hAnsiTheme="minorEastAsia" w:hint="eastAsia"/>
          <w:shd w:val="clear" w:color="auto" w:fill="FFFFFF"/>
        </w:rPr>
        <w:t xml:space="preserve"> </w:t>
      </w:r>
      <w:r w:rsidR="00876753">
        <w:rPr>
          <w:rFonts w:asciiTheme="minorEastAsia" w:hAnsiTheme="minorEastAsia"/>
          <w:shd w:val="clear" w:color="auto" w:fill="FFFFFF"/>
        </w:rPr>
        <w:t xml:space="preserve"> </w:t>
      </w:r>
      <w:r w:rsidR="00C960EF" w:rsidRPr="00A36BC9">
        <w:rPr>
          <w:rFonts w:asciiTheme="minorEastAsia" w:hAnsiTheme="minorEastAsia" w:hint="eastAsia"/>
          <w:shd w:val="clear" w:color="auto" w:fill="FFFFFF"/>
        </w:rPr>
        <w:t xml:space="preserve"> </w:t>
      </w:r>
      <w:r w:rsidR="00C960EF" w:rsidRPr="00A36BC9">
        <w:rPr>
          <w:rFonts w:asciiTheme="minorEastAsia" w:hAnsiTheme="minorEastAsia"/>
          <w:shd w:val="clear" w:color="auto" w:fill="FFFFFF"/>
        </w:rPr>
        <w:t>E</w:t>
      </w:r>
      <w:r w:rsidR="00C960EF" w:rsidRPr="00A36BC9">
        <w:rPr>
          <w:rFonts w:asciiTheme="minorEastAsia" w:hAnsiTheme="minorEastAsia" w:hint="eastAsia"/>
          <w:shd w:val="clear" w:color="auto" w:fill="FFFFFF"/>
        </w:rPr>
        <w:t>其他</w:t>
      </w:r>
    </w:p>
    <w:p w14:paraId="4BCF0252" w14:textId="1A7D63DA" w:rsidR="005B23F7" w:rsidRPr="008E7C17" w:rsidRDefault="005B23F7" w:rsidP="001404C4">
      <w:pPr>
        <w:spacing w:line="276" w:lineRule="auto"/>
        <w:rPr>
          <w:rFonts w:asciiTheme="minorEastAsia" w:hAnsiTheme="minorEastAsia"/>
          <w:u w:val="single"/>
          <w:shd w:val="clear" w:color="auto" w:fill="FFFFFF"/>
        </w:rPr>
      </w:pPr>
      <w:r w:rsidRPr="008E7C17">
        <w:rPr>
          <w:rFonts w:asciiTheme="minorEastAsia" w:hAnsiTheme="minorEastAsia"/>
          <w:shd w:val="clear" w:color="auto" w:fill="FFFFFF"/>
        </w:rPr>
        <w:t xml:space="preserve">15. </w:t>
      </w:r>
      <w:r w:rsidRPr="008E7C17">
        <w:rPr>
          <w:rFonts w:asciiTheme="minorEastAsia" w:hAnsiTheme="minorEastAsia" w:hint="eastAsia"/>
        </w:rPr>
        <w:t>[填空题 *]在贵公司餐厅</w:t>
      </w:r>
      <w:r w:rsidR="00866CED" w:rsidRPr="008E7C17">
        <w:rPr>
          <w:rFonts w:asciiTheme="minorEastAsia" w:hAnsiTheme="minorEastAsia" w:hint="eastAsia"/>
        </w:rPr>
        <w:t>门店</w:t>
      </w:r>
      <w:r w:rsidRPr="008E7C17">
        <w:rPr>
          <w:rFonts w:asciiTheme="minorEastAsia" w:hAnsiTheme="minorEastAsia" w:hint="eastAsia"/>
        </w:rPr>
        <w:t>每日进货</w:t>
      </w:r>
      <w:proofErr w:type="gramStart"/>
      <w:r w:rsidRPr="008E7C17">
        <w:rPr>
          <w:rFonts w:asciiTheme="minorEastAsia" w:hAnsiTheme="minorEastAsia" w:hint="eastAsia"/>
        </w:rPr>
        <w:t>食材</w:t>
      </w:r>
      <w:r w:rsidR="00866CED" w:rsidRPr="008E7C17">
        <w:rPr>
          <w:rFonts w:asciiTheme="minorEastAsia" w:hAnsiTheme="minorEastAsia" w:hint="eastAsia"/>
        </w:rPr>
        <w:t>总</w:t>
      </w:r>
      <w:proofErr w:type="gramEnd"/>
      <w:r w:rsidR="00866CED" w:rsidRPr="008E7C17">
        <w:rPr>
          <w:rFonts w:asciiTheme="minorEastAsia" w:hAnsiTheme="minorEastAsia" w:hint="eastAsia"/>
        </w:rPr>
        <w:t>金额中</w:t>
      </w:r>
      <w:r w:rsidRPr="008E7C17">
        <w:rPr>
          <w:rFonts w:asciiTheme="minorEastAsia" w:hAnsiTheme="minorEastAsia" w:hint="eastAsia"/>
        </w:rPr>
        <w:t>，</w:t>
      </w:r>
      <w:r w:rsidRPr="008E7C17">
        <w:rPr>
          <w:rFonts w:asciiTheme="minorEastAsia" w:hAnsiTheme="minorEastAsia" w:hint="eastAsia"/>
          <w:u w:val="single"/>
          <w:shd w:val="clear" w:color="auto" w:fill="FFFFFF"/>
        </w:rPr>
        <w:t xml:space="preserve">       %是净菜/预加工食材？</w:t>
      </w:r>
    </w:p>
    <w:p w14:paraId="4A214ED2" w14:textId="77F46339" w:rsidR="005B23F7" w:rsidRPr="008E7C17" w:rsidRDefault="005B23F7" w:rsidP="001404C4">
      <w:pPr>
        <w:spacing w:line="276" w:lineRule="auto"/>
        <w:rPr>
          <w:rFonts w:asciiTheme="minorEastAsia" w:hAnsiTheme="minorEastAsia"/>
          <w:u w:val="single"/>
          <w:shd w:val="clear" w:color="auto" w:fill="FFFFFF"/>
        </w:rPr>
      </w:pPr>
      <w:r w:rsidRPr="008E7C17">
        <w:rPr>
          <w:rFonts w:asciiTheme="minorEastAsia" w:hAnsiTheme="minorEastAsia"/>
          <w:shd w:val="clear" w:color="auto" w:fill="FFFFFF"/>
        </w:rPr>
        <w:t xml:space="preserve">16. </w:t>
      </w:r>
      <w:r w:rsidRPr="008E7C17">
        <w:rPr>
          <w:rFonts w:asciiTheme="minorEastAsia" w:hAnsiTheme="minorEastAsia" w:hint="eastAsia"/>
        </w:rPr>
        <w:t>[填空题 *]在上述</w:t>
      </w:r>
      <w:r w:rsidR="00866CED" w:rsidRPr="008E7C17">
        <w:rPr>
          <w:rFonts w:asciiTheme="minorEastAsia" w:hAnsiTheme="minorEastAsia" w:hint="eastAsia"/>
        </w:rPr>
        <w:t>餐厅门店</w:t>
      </w:r>
      <w:r w:rsidRPr="008E7C17">
        <w:rPr>
          <w:rFonts w:asciiTheme="minorEastAsia" w:hAnsiTheme="minorEastAsia" w:hint="eastAsia"/>
        </w:rPr>
        <w:t>净菜/</w:t>
      </w:r>
      <w:proofErr w:type="gramStart"/>
      <w:r w:rsidRPr="008E7C17">
        <w:rPr>
          <w:rFonts w:asciiTheme="minorEastAsia" w:hAnsiTheme="minorEastAsia" w:hint="eastAsia"/>
        </w:rPr>
        <w:t>预加工食材</w:t>
      </w:r>
      <w:r w:rsidR="00866CED" w:rsidRPr="008E7C17">
        <w:rPr>
          <w:rFonts w:asciiTheme="minorEastAsia" w:hAnsiTheme="minorEastAsia" w:hint="eastAsia"/>
        </w:rPr>
        <w:t>采购</w:t>
      </w:r>
      <w:proofErr w:type="gramEnd"/>
      <w:r w:rsidR="00866CED" w:rsidRPr="008E7C17">
        <w:rPr>
          <w:rFonts w:asciiTheme="minorEastAsia" w:hAnsiTheme="minorEastAsia" w:hint="eastAsia"/>
        </w:rPr>
        <w:t>金额中</w:t>
      </w:r>
      <w:r w:rsidRPr="008E7C17">
        <w:rPr>
          <w:rFonts w:asciiTheme="minorEastAsia" w:hAnsiTheme="minorEastAsia" w:hint="eastAsia"/>
        </w:rPr>
        <w:t>，</w:t>
      </w:r>
      <w:r w:rsidRPr="008E7C17">
        <w:rPr>
          <w:rFonts w:asciiTheme="minorEastAsia" w:hAnsiTheme="minorEastAsia" w:hint="eastAsia"/>
          <w:u w:val="single"/>
          <w:shd w:val="clear" w:color="auto" w:fill="FFFFFF"/>
        </w:rPr>
        <w:t xml:space="preserve">       %是来自贵公司自有或关联机构（如</w:t>
      </w:r>
      <w:r w:rsidR="00866CED" w:rsidRPr="008E7C17">
        <w:rPr>
          <w:rFonts w:asciiTheme="minorEastAsia" w:hAnsiTheme="minorEastAsia" w:hint="eastAsia"/>
          <w:u w:val="single"/>
          <w:shd w:val="clear" w:color="auto" w:fill="FFFFFF"/>
        </w:rPr>
        <w:t>贵公司自有或关联的</w:t>
      </w:r>
      <w:r w:rsidRPr="008E7C17">
        <w:rPr>
          <w:rFonts w:asciiTheme="minorEastAsia" w:hAnsiTheme="minorEastAsia" w:hint="eastAsia"/>
          <w:u w:val="single"/>
          <w:shd w:val="clear" w:color="auto" w:fill="FFFFFF"/>
        </w:rPr>
        <w:t>中央厨房、供应链公司、食品加工中心等）？</w:t>
      </w:r>
    </w:p>
    <w:p w14:paraId="021D858E" w14:textId="3EE2AA4E" w:rsidR="00866CED" w:rsidRPr="00866CED" w:rsidRDefault="00866CED" w:rsidP="001404C4">
      <w:pPr>
        <w:spacing w:line="276" w:lineRule="auto"/>
        <w:rPr>
          <w:rFonts w:asciiTheme="minorEastAsia" w:hAnsiTheme="minorEastAsia"/>
          <w:i/>
          <w:iCs/>
          <w:shd w:val="clear" w:color="auto" w:fill="FFFFFF"/>
        </w:rPr>
      </w:pPr>
      <w:r w:rsidRPr="008E7C17">
        <w:rPr>
          <w:rFonts w:asciiTheme="minorEastAsia" w:hAnsiTheme="minorEastAsia"/>
          <w:u w:val="single"/>
          <w:shd w:val="clear" w:color="auto" w:fill="FFFFFF"/>
        </w:rPr>
        <w:t xml:space="preserve">17. </w:t>
      </w:r>
      <w:r w:rsidRPr="008E7C17">
        <w:rPr>
          <w:rFonts w:asciiTheme="minorEastAsia" w:hAnsiTheme="minorEastAsia" w:hint="eastAsia"/>
        </w:rPr>
        <w:t>[填空题 *]</w:t>
      </w:r>
      <w:r w:rsidRPr="008E7C17">
        <w:rPr>
          <w:rFonts w:asciiTheme="minorEastAsia" w:hAnsiTheme="minorEastAsia"/>
        </w:rPr>
        <w:t>2021</w:t>
      </w:r>
      <w:r w:rsidRPr="008E7C17">
        <w:rPr>
          <w:rFonts w:asciiTheme="minorEastAsia" w:hAnsiTheme="minorEastAsia" w:hint="eastAsia"/>
        </w:rPr>
        <w:t>年，贵公司</w:t>
      </w:r>
      <w:r w:rsidRPr="008E7C17">
        <w:rPr>
          <w:rFonts w:asciiTheme="minorEastAsia" w:hAnsiTheme="minorEastAsia" w:cs="宋体" w:hint="eastAsia"/>
        </w:rPr>
        <w:t>预包装食品及半成品销售额增长了</w:t>
      </w:r>
      <w:r w:rsidRPr="008E7C17">
        <w:rPr>
          <w:rFonts w:asciiTheme="minorEastAsia" w:hAnsiTheme="minorEastAsia" w:hint="eastAsia"/>
          <w:u w:val="single"/>
          <w:shd w:val="clear" w:color="auto" w:fill="FFFFFF"/>
        </w:rPr>
        <w:t xml:space="preserve">       %</w:t>
      </w:r>
      <w:r>
        <w:rPr>
          <w:rFonts w:asciiTheme="minorEastAsia" w:hAnsiTheme="minorEastAsia"/>
          <w:u w:val="single"/>
          <w:shd w:val="clear" w:color="auto" w:fill="FFFFFF"/>
        </w:rPr>
        <w:t xml:space="preserve"> </w:t>
      </w:r>
    </w:p>
    <w:p w14:paraId="09BAD55E" w14:textId="33CA1F98" w:rsidR="001404C4" w:rsidRDefault="00363012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/>
          <w:shd w:val="clear" w:color="auto" w:fill="FFFFFF"/>
        </w:rPr>
        <w:t xml:space="preserve">18. </w:t>
      </w:r>
      <w:r w:rsidR="008F5859" w:rsidRPr="008F5859">
        <w:rPr>
          <w:rFonts w:asciiTheme="minorEastAsia" w:hAnsiTheme="minorEastAsia" w:hint="eastAsia"/>
          <w:shd w:val="clear" w:color="auto" w:fill="FFFFFF"/>
        </w:rPr>
        <w:t>[选择题*]</w:t>
      </w:r>
      <w:r w:rsidRPr="00363012">
        <w:rPr>
          <w:rFonts w:asciiTheme="minorEastAsia" w:hAnsiTheme="minorEastAsia" w:hint="eastAsia"/>
          <w:shd w:val="clear" w:color="auto" w:fill="FFFFFF"/>
        </w:rPr>
        <w:t>2022上半年是否有融资计划，</w:t>
      </w:r>
      <w:r>
        <w:rPr>
          <w:rFonts w:asciiTheme="minorEastAsia" w:hAnsiTheme="minorEastAsia" w:hint="eastAsia"/>
          <w:shd w:val="clear" w:color="auto" w:fill="FFFFFF"/>
        </w:rPr>
        <w:t>以应对疫情常态化的现状？</w:t>
      </w:r>
    </w:p>
    <w:p w14:paraId="5296750F" w14:textId="08C15CEE" w:rsidR="00363012" w:rsidRDefault="00363012" w:rsidP="001404C4">
      <w:pPr>
        <w:spacing w:line="276" w:lineRule="auto"/>
        <w:rPr>
          <w:rFonts w:asciiTheme="minorEastAsia" w:hAnsiTheme="minorEastAsia"/>
          <w:shd w:val="clear" w:color="auto" w:fill="FFFFFF"/>
        </w:rPr>
      </w:pPr>
      <w:r>
        <w:rPr>
          <w:rFonts w:asciiTheme="minorEastAsia" w:hAnsiTheme="minorEastAsia" w:hint="eastAsia"/>
          <w:shd w:val="clear" w:color="auto" w:fill="FFFFFF"/>
        </w:rPr>
        <w:t xml:space="preserve"> </w:t>
      </w:r>
      <w:r>
        <w:rPr>
          <w:rFonts w:asciiTheme="minorEastAsia" w:hAnsiTheme="minorEastAsia"/>
          <w:shd w:val="clear" w:color="auto" w:fill="FFFFFF"/>
        </w:rPr>
        <w:t xml:space="preserve"> </w:t>
      </w:r>
      <w:r w:rsidR="0078351F">
        <w:rPr>
          <w:rFonts w:asciiTheme="minorEastAsia" w:hAnsiTheme="minorEastAsia"/>
          <w:shd w:val="clear" w:color="auto" w:fill="FFFFFF"/>
        </w:rPr>
        <w:t xml:space="preserve"> A.</w:t>
      </w:r>
      <w:r w:rsidR="0078351F">
        <w:rPr>
          <w:rFonts w:asciiTheme="minorEastAsia" w:hAnsiTheme="minorEastAsia" w:hint="eastAsia"/>
          <w:shd w:val="clear" w:color="auto" w:fill="FFFFFF"/>
        </w:rPr>
        <w:t xml:space="preserve">有融资计划 </w:t>
      </w:r>
      <w:r w:rsidR="0078351F">
        <w:rPr>
          <w:rFonts w:asciiTheme="minorEastAsia" w:hAnsiTheme="minorEastAsia"/>
          <w:shd w:val="clear" w:color="auto" w:fill="FFFFFF"/>
        </w:rPr>
        <w:t xml:space="preserve"> B.</w:t>
      </w:r>
      <w:r w:rsidR="0078351F">
        <w:rPr>
          <w:rFonts w:asciiTheme="minorEastAsia" w:hAnsiTheme="minorEastAsia" w:hint="eastAsia"/>
          <w:shd w:val="clear" w:color="auto" w:fill="FFFFFF"/>
        </w:rPr>
        <w:t xml:space="preserve">无融资计划 </w:t>
      </w:r>
      <w:r w:rsidR="0078351F">
        <w:rPr>
          <w:rFonts w:asciiTheme="minorEastAsia" w:hAnsiTheme="minorEastAsia"/>
          <w:shd w:val="clear" w:color="auto" w:fill="FFFFFF"/>
        </w:rPr>
        <w:t xml:space="preserve"> </w:t>
      </w:r>
    </w:p>
    <w:p w14:paraId="33E0C389" w14:textId="77777777" w:rsidR="001404C4" w:rsidRPr="00FB6FC7" w:rsidRDefault="001404C4" w:rsidP="005412AD">
      <w:pPr>
        <w:spacing w:line="276" w:lineRule="auto"/>
        <w:rPr>
          <w:rFonts w:asciiTheme="minorEastAsia" w:hAnsiTheme="minorEastAsia"/>
          <w:b/>
          <w:bCs/>
          <w:shd w:val="pct15" w:color="auto" w:fill="FFFFFF"/>
        </w:rPr>
      </w:pPr>
    </w:p>
    <w:p w14:paraId="527C9F0E" w14:textId="6CB4B129" w:rsidR="00B0012E" w:rsidRPr="00FB6FC7" w:rsidRDefault="00A36BC9" w:rsidP="005412AD">
      <w:pPr>
        <w:spacing w:line="276" w:lineRule="auto"/>
        <w:rPr>
          <w:rFonts w:asciiTheme="minorEastAsia" w:hAnsiTheme="minorEastAsia"/>
          <w:b/>
          <w:bCs/>
          <w:shd w:val="pct15" w:color="auto" w:fill="FFFFFF"/>
        </w:rPr>
      </w:pPr>
      <w:r w:rsidRPr="00FB6FC7">
        <w:rPr>
          <w:rFonts w:asciiTheme="minorEastAsia" w:hAnsiTheme="minorEastAsia" w:hint="eastAsia"/>
          <w:b/>
          <w:bCs/>
          <w:shd w:val="pct15" w:color="auto" w:fill="FFFFFF"/>
        </w:rPr>
        <w:t>发展</w:t>
      </w:r>
      <w:r w:rsidR="00B0012E" w:rsidRPr="00FB6FC7">
        <w:rPr>
          <w:rFonts w:asciiTheme="minorEastAsia" w:hAnsiTheme="minorEastAsia" w:hint="eastAsia"/>
          <w:b/>
          <w:bCs/>
          <w:shd w:val="pct15" w:color="auto" w:fill="FFFFFF"/>
        </w:rPr>
        <w:t>预判题</w:t>
      </w:r>
    </w:p>
    <w:p w14:paraId="0543C517" w14:textId="748ABC6C" w:rsidR="00FB4046" w:rsidRPr="00442AC2" w:rsidRDefault="004A7B51" w:rsidP="005412AD">
      <w:pPr>
        <w:spacing w:line="276" w:lineRule="auto"/>
        <w:rPr>
          <w:rFonts w:asciiTheme="minorEastAsia" w:hAnsiTheme="minorEastAsia"/>
        </w:rPr>
      </w:pPr>
      <w:bookmarkStart w:id="3" w:name="_Toc35360205"/>
      <w:bookmarkStart w:id="4" w:name="_Toc35384483"/>
      <w:r w:rsidRPr="00442AC2">
        <w:rPr>
          <w:rFonts w:asciiTheme="minorEastAsia" w:hAnsiTheme="minorEastAsia" w:hint="eastAsia"/>
        </w:rPr>
        <w:t>1</w:t>
      </w:r>
      <w:r w:rsidR="00AE2A35">
        <w:rPr>
          <w:rFonts w:asciiTheme="minorEastAsia" w:hAnsiTheme="minorEastAsia"/>
        </w:rPr>
        <w:t>9</w:t>
      </w:r>
      <w:r w:rsidRPr="00442AC2">
        <w:rPr>
          <w:rFonts w:asciiTheme="minorEastAsia" w:hAnsiTheme="minorEastAsia" w:hint="eastAsia"/>
        </w:rPr>
        <w:t>.</w:t>
      </w:r>
      <w:r w:rsidR="008155FE" w:rsidRPr="00442AC2">
        <w:rPr>
          <w:rFonts w:asciiTheme="minorEastAsia" w:hAnsiTheme="minorEastAsia"/>
        </w:rPr>
        <w:t xml:space="preserve"> [多选题*]</w:t>
      </w:r>
      <w:r w:rsidR="00EE6E3A">
        <w:rPr>
          <w:rFonts w:asciiTheme="minorEastAsia" w:hAnsiTheme="minorEastAsia" w:hint="eastAsia"/>
        </w:rPr>
        <w:t>在合</w:t>
      </w:r>
      <w:proofErr w:type="gramStart"/>
      <w:r w:rsidR="00EE6E3A">
        <w:rPr>
          <w:rFonts w:asciiTheme="minorEastAsia" w:hAnsiTheme="minorEastAsia" w:hint="eastAsia"/>
        </w:rPr>
        <w:t>规</w:t>
      </w:r>
      <w:proofErr w:type="gramEnd"/>
      <w:r w:rsidR="00EE6E3A">
        <w:rPr>
          <w:rFonts w:asciiTheme="minorEastAsia" w:hAnsiTheme="minorEastAsia" w:hint="eastAsia"/>
        </w:rPr>
        <w:t>经营上，贵司</w:t>
      </w:r>
      <w:r w:rsidR="005E4BB9">
        <w:rPr>
          <w:rFonts w:asciiTheme="minorEastAsia" w:hAnsiTheme="minorEastAsia" w:hint="eastAsia"/>
        </w:rPr>
        <w:t>2</w:t>
      </w:r>
      <w:r w:rsidR="005E4BB9">
        <w:rPr>
          <w:rFonts w:asciiTheme="minorEastAsia" w:hAnsiTheme="minorEastAsia"/>
        </w:rPr>
        <w:t>022</w:t>
      </w:r>
      <w:r w:rsidR="005E4BB9">
        <w:rPr>
          <w:rFonts w:asciiTheme="minorEastAsia" w:hAnsiTheme="minorEastAsia" w:hint="eastAsia"/>
        </w:rPr>
        <w:t>年</w:t>
      </w:r>
      <w:r w:rsidR="005A013E" w:rsidRPr="00442AC2">
        <w:rPr>
          <w:rFonts w:asciiTheme="minorEastAsia" w:hAnsiTheme="minorEastAsia"/>
        </w:rPr>
        <w:t>特别关注</w:t>
      </w:r>
      <w:r w:rsidR="005413BF" w:rsidRPr="00442AC2">
        <w:rPr>
          <w:rFonts w:asciiTheme="minorEastAsia" w:hAnsiTheme="minorEastAsia"/>
        </w:rPr>
        <w:t>以下哪</w:t>
      </w:r>
      <w:r w:rsidR="00522C93">
        <w:rPr>
          <w:rFonts w:asciiTheme="minorEastAsia" w:hAnsiTheme="minorEastAsia" w:hint="eastAsia"/>
        </w:rPr>
        <w:t>几</w:t>
      </w:r>
      <w:r w:rsidR="005413BF" w:rsidRPr="00442AC2">
        <w:rPr>
          <w:rFonts w:asciiTheme="minorEastAsia" w:hAnsiTheme="minorEastAsia"/>
        </w:rPr>
        <w:t>项</w:t>
      </w:r>
      <w:r w:rsidR="005A013E" w:rsidRPr="00442AC2">
        <w:rPr>
          <w:rFonts w:asciiTheme="minorEastAsia" w:hAnsiTheme="minorEastAsia"/>
        </w:rPr>
        <w:t>政策或</w:t>
      </w:r>
      <w:r w:rsidR="005413BF" w:rsidRPr="00442AC2">
        <w:rPr>
          <w:rFonts w:asciiTheme="minorEastAsia" w:hAnsiTheme="minorEastAsia"/>
        </w:rPr>
        <w:t>法规</w:t>
      </w:r>
      <w:r w:rsidR="008155FE" w:rsidRPr="00442AC2">
        <w:rPr>
          <w:rFonts w:asciiTheme="minorEastAsia" w:hAnsiTheme="minorEastAsia" w:hint="eastAsia"/>
        </w:rPr>
        <w:t>？</w:t>
      </w:r>
    </w:p>
    <w:p w14:paraId="502FDF95" w14:textId="77777777" w:rsidR="008155F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  <w:sectPr w:rsidR="008155FE" w:rsidRPr="00442AC2" w:rsidSect="008155FE">
          <w:type w:val="continuous"/>
          <w:pgSz w:w="12240" w:h="15840"/>
          <w:pgMar w:top="851" w:right="1304" w:bottom="851" w:left="1304" w:header="283" w:footer="283" w:gutter="0"/>
          <w:cols w:space="708"/>
          <w:docGrid w:linePitch="360"/>
        </w:sectPr>
      </w:pPr>
    </w:p>
    <w:p w14:paraId="09204868" w14:textId="559E0B8C" w:rsidR="005A013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 w:hint="eastAsia"/>
          <w:sz w:val="21"/>
          <w:szCs w:val="21"/>
        </w:rPr>
        <w:t>食品安全</w:t>
      </w:r>
      <w:r w:rsidR="00522C93">
        <w:rPr>
          <w:rFonts w:asciiTheme="minorEastAsia" w:hAnsiTheme="minorEastAsia" w:hint="eastAsia"/>
          <w:sz w:val="21"/>
          <w:szCs w:val="21"/>
        </w:rPr>
        <w:t>相关</w:t>
      </w:r>
    </w:p>
    <w:p w14:paraId="4D857C7C" w14:textId="2B2DEFB9" w:rsidR="001206C0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proofErr w:type="gramStart"/>
      <w:r w:rsidR="00522C93">
        <w:rPr>
          <w:rFonts w:asciiTheme="minorEastAsia" w:hAnsiTheme="minorEastAsia" w:hint="eastAsia"/>
          <w:sz w:val="21"/>
          <w:szCs w:val="21"/>
          <w:shd w:val="clear" w:color="auto" w:fill="FFFFFF"/>
        </w:rPr>
        <w:t>双碳相关</w:t>
      </w:r>
      <w:proofErr w:type="gramEnd"/>
    </w:p>
    <w:p w14:paraId="154ACC9A" w14:textId="582B0DEA" w:rsidR="005A013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 w:hint="eastAsia"/>
          <w:sz w:val="21"/>
          <w:szCs w:val="21"/>
        </w:rPr>
        <w:t>税收相关</w:t>
      </w:r>
    </w:p>
    <w:p w14:paraId="3F6A1784" w14:textId="58FFBB7F" w:rsidR="005A013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 w:hint="eastAsia"/>
          <w:sz w:val="21"/>
          <w:szCs w:val="21"/>
        </w:rPr>
        <w:t>广告法相关</w:t>
      </w:r>
    </w:p>
    <w:p w14:paraId="772F5CCC" w14:textId="73FEC5CA" w:rsidR="001D217D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1D217D" w:rsidRPr="00442AC2">
        <w:rPr>
          <w:rFonts w:asciiTheme="minorEastAsia" w:hAnsiTheme="minorEastAsia"/>
          <w:sz w:val="21"/>
          <w:szCs w:val="21"/>
        </w:rPr>
        <w:t>灵活用工相关</w:t>
      </w:r>
    </w:p>
    <w:p w14:paraId="100B4B7E" w14:textId="33D2C44E" w:rsidR="005A013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proofErr w:type="gramStart"/>
      <w:r w:rsidR="005A013E" w:rsidRPr="00442AC2">
        <w:rPr>
          <w:rFonts w:asciiTheme="minorEastAsia" w:hAnsiTheme="minorEastAsia"/>
          <w:sz w:val="21"/>
          <w:szCs w:val="21"/>
        </w:rPr>
        <w:t>限塑</w:t>
      </w:r>
      <w:r w:rsidR="001206C0" w:rsidRPr="00442AC2">
        <w:rPr>
          <w:rFonts w:asciiTheme="minorEastAsia" w:hAnsiTheme="minorEastAsia"/>
          <w:sz w:val="21"/>
          <w:szCs w:val="21"/>
        </w:rPr>
        <w:t>相关</w:t>
      </w:r>
      <w:proofErr w:type="gramEnd"/>
    </w:p>
    <w:p w14:paraId="6A288BC1" w14:textId="1A5024BB" w:rsidR="005A013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 w:hint="eastAsia"/>
          <w:sz w:val="21"/>
          <w:szCs w:val="21"/>
        </w:rPr>
        <w:t>减少</w:t>
      </w:r>
      <w:r w:rsidR="00522C93">
        <w:rPr>
          <w:rFonts w:asciiTheme="minorEastAsia" w:hAnsiTheme="minorEastAsia" w:hint="eastAsia"/>
          <w:sz w:val="21"/>
          <w:szCs w:val="21"/>
        </w:rPr>
        <w:t>食品</w:t>
      </w:r>
      <w:r w:rsidR="005A013E" w:rsidRPr="00442AC2">
        <w:rPr>
          <w:rFonts w:asciiTheme="minorEastAsia" w:hAnsiTheme="minorEastAsia" w:hint="eastAsia"/>
          <w:sz w:val="21"/>
          <w:szCs w:val="21"/>
        </w:rPr>
        <w:t>浪费</w:t>
      </w:r>
      <w:r w:rsidR="00522C93">
        <w:rPr>
          <w:rFonts w:asciiTheme="minorEastAsia" w:hAnsiTheme="minorEastAsia" w:hint="eastAsia"/>
          <w:sz w:val="21"/>
          <w:szCs w:val="21"/>
        </w:rPr>
        <w:t>法相关</w:t>
      </w:r>
    </w:p>
    <w:p w14:paraId="4705DC29" w14:textId="4745388C" w:rsidR="001A542B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/>
          <w:sz w:val="21"/>
          <w:szCs w:val="21"/>
        </w:rPr>
        <w:t>反垄断法相关</w:t>
      </w:r>
    </w:p>
    <w:p w14:paraId="2FED21C7" w14:textId="5A85643E" w:rsidR="001206C0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1206C0" w:rsidRPr="00442AC2">
        <w:rPr>
          <w:rFonts w:asciiTheme="minorEastAsia" w:hAnsiTheme="minorEastAsia" w:hint="eastAsia"/>
          <w:sz w:val="21"/>
          <w:szCs w:val="21"/>
        </w:rPr>
        <w:t>海外的相关法规</w:t>
      </w:r>
    </w:p>
    <w:p w14:paraId="5C3F9E84" w14:textId="77777777" w:rsidR="008155FE" w:rsidRPr="00442AC2" w:rsidRDefault="008155FE" w:rsidP="008155FE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  <w:sectPr w:rsidR="008155FE" w:rsidRPr="00442AC2" w:rsidSect="008155FE">
          <w:type w:val="continuous"/>
          <w:pgSz w:w="12240" w:h="15840"/>
          <w:pgMar w:top="851" w:right="1304" w:bottom="851" w:left="1304" w:header="283" w:footer="283" w:gutter="0"/>
          <w:cols w:num="2" w:space="234"/>
          <w:docGrid w:linePitch="360"/>
        </w:sect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A013E" w:rsidRPr="00442AC2">
        <w:rPr>
          <w:rFonts w:asciiTheme="minorEastAsia" w:hAnsiTheme="minorEastAsia" w:hint="eastAsia"/>
          <w:sz w:val="21"/>
          <w:szCs w:val="21"/>
        </w:rPr>
        <w:t>其他</w:t>
      </w: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(包括:</w:t>
      </w:r>
      <w:r w:rsidRPr="00442AC2">
        <w:rPr>
          <w:rFonts w:asciiTheme="minorEastAsia" w:hAnsiTheme="minorEastAsia" w:hint="eastAsia"/>
          <w:sz w:val="21"/>
          <w:szCs w:val="21"/>
          <w:u w:val="single"/>
          <w:shd w:val="clear" w:color="auto" w:fill="FFFFFF"/>
        </w:rPr>
        <w:t xml:space="preserve">                            </w:t>
      </w: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>)。</w:t>
      </w:r>
    </w:p>
    <w:p w14:paraId="7D2C1292" w14:textId="77777777" w:rsidR="005A013E" w:rsidRPr="00442AC2" w:rsidRDefault="005A013E" w:rsidP="005412AD">
      <w:pPr>
        <w:spacing w:line="276" w:lineRule="auto"/>
        <w:rPr>
          <w:rFonts w:asciiTheme="minorEastAsia" w:hAnsiTheme="minorEastAsia"/>
        </w:rPr>
      </w:pPr>
    </w:p>
    <w:bookmarkEnd w:id="3"/>
    <w:bookmarkEnd w:id="4"/>
    <w:p w14:paraId="38EFDA37" w14:textId="7FB78A0C" w:rsidR="00970086" w:rsidRPr="00442AC2" w:rsidRDefault="00AE2A35" w:rsidP="005412AD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20</w:t>
      </w:r>
      <w:r w:rsidR="004A7B51" w:rsidRPr="00442AC2">
        <w:rPr>
          <w:rFonts w:asciiTheme="minorEastAsia" w:hAnsiTheme="minorEastAsia" w:hint="eastAsia"/>
        </w:rPr>
        <w:t>.</w:t>
      </w:r>
      <w:r w:rsidR="008155FE" w:rsidRPr="00442AC2">
        <w:rPr>
          <w:rFonts w:asciiTheme="minorEastAsia" w:hAnsiTheme="minorEastAsia"/>
        </w:rPr>
        <w:t xml:space="preserve"> [</w:t>
      </w:r>
      <w:r w:rsidR="00A36BC9">
        <w:rPr>
          <w:rFonts w:asciiTheme="minorEastAsia" w:hAnsiTheme="minorEastAsia" w:hint="eastAsia"/>
        </w:rPr>
        <w:t>选择</w:t>
      </w:r>
      <w:r w:rsidR="008155FE" w:rsidRPr="00442AC2">
        <w:rPr>
          <w:rFonts w:asciiTheme="minorEastAsia" w:hAnsiTheme="minorEastAsia"/>
        </w:rPr>
        <w:t>题</w:t>
      </w:r>
      <w:r w:rsidR="00070483" w:rsidRPr="00442AC2">
        <w:rPr>
          <w:rFonts w:asciiTheme="minorEastAsia" w:hAnsiTheme="minorEastAsia" w:hint="eastAsia"/>
        </w:rPr>
        <w:t xml:space="preserve"> *</w:t>
      </w:r>
      <w:r w:rsidR="008155FE" w:rsidRPr="00442AC2">
        <w:rPr>
          <w:rFonts w:asciiTheme="minorEastAsia" w:hAnsiTheme="minorEastAsia"/>
        </w:rPr>
        <w:t>]</w:t>
      </w:r>
      <w:r w:rsidR="00522C93">
        <w:rPr>
          <w:rFonts w:asciiTheme="minorEastAsia" w:hAnsiTheme="minorEastAsia" w:hint="eastAsia"/>
        </w:rPr>
        <w:t>2</w:t>
      </w:r>
      <w:r w:rsidR="00522C93">
        <w:rPr>
          <w:rFonts w:asciiTheme="minorEastAsia" w:hAnsiTheme="minorEastAsia"/>
        </w:rPr>
        <w:t>022</w:t>
      </w:r>
      <w:r w:rsidR="00522C93">
        <w:rPr>
          <w:rFonts w:asciiTheme="minorEastAsia" w:hAnsiTheme="minorEastAsia" w:hint="eastAsia"/>
        </w:rPr>
        <w:t>年贵司计划在I</w:t>
      </w:r>
      <w:r w:rsidR="00522C93">
        <w:rPr>
          <w:rFonts w:asciiTheme="minorEastAsia" w:hAnsiTheme="minorEastAsia"/>
        </w:rPr>
        <w:t>T</w:t>
      </w:r>
      <w:r w:rsidR="00522C93">
        <w:rPr>
          <w:rFonts w:asciiTheme="minorEastAsia" w:hAnsiTheme="minorEastAsia" w:hint="eastAsia"/>
        </w:rPr>
        <w:t>或数字化技术上的投入大概是多少元</w:t>
      </w:r>
      <w:r w:rsidR="00BA02E1" w:rsidRPr="00442AC2">
        <w:rPr>
          <w:rFonts w:asciiTheme="minorEastAsia" w:hAnsiTheme="minorEastAsia" w:hint="eastAsia"/>
        </w:rPr>
        <w:t>？</w:t>
      </w:r>
    </w:p>
    <w:p w14:paraId="343226CD" w14:textId="77777777" w:rsidR="00BA02E1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  <w:shd w:val="clear" w:color="auto" w:fill="FFFFFF"/>
        </w:rPr>
        <w:sectPr w:rsidR="00BA02E1" w:rsidRPr="00442AC2" w:rsidSect="008155FE">
          <w:type w:val="continuous"/>
          <w:pgSz w:w="12240" w:h="15840"/>
          <w:pgMar w:top="851" w:right="1304" w:bottom="851" w:left="1304" w:header="283" w:footer="283" w:gutter="0"/>
          <w:cols w:space="708"/>
          <w:docGrid w:linePitch="360"/>
        </w:sectPr>
      </w:pPr>
    </w:p>
    <w:p w14:paraId="656C7F5B" w14:textId="03641AC6" w:rsidR="009344CE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 w:hint="eastAsia"/>
          <w:sz w:val="21"/>
          <w:szCs w:val="21"/>
        </w:rPr>
        <w:t>0-</w:t>
      </w:r>
      <w:r w:rsidR="00522C93">
        <w:rPr>
          <w:rFonts w:asciiTheme="minorEastAsia" w:hAnsiTheme="minorEastAsia"/>
          <w:sz w:val="21"/>
          <w:szCs w:val="21"/>
        </w:rPr>
        <w:t>500</w:t>
      </w:r>
      <w:r w:rsidR="00522C93">
        <w:rPr>
          <w:rFonts w:asciiTheme="minorEastAsia" w:hAnsiTheme="minorEastAsia" w:hint="eastAsia"/>
          <w:sz w:val="21"/>
          <w:szCs w:val="21"/>
        </w:rPr>
        <w:t>万</w:t>
      </w:r>
    </w:p>
    <w:p w14:paraId="679B8D23" w14:textId="6DB63D8C" w:rsidR="004A7B51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 w:hint="eastAsia"/>
          <w:sz w:val="21"/>
          <w:szCs w:val="21"/>
        </w:rPr>
        <w:t>5</w:t>
      </w:r>
      <w:r w:rsidR="00522C93">
        <w:rPr>
          <w:rFonts w:asciiTheme="minorEastAsia" w:hAnsiTheme="minorEastAsia"/>
          <w:sz w:val="21"/>
          <w:szCs w:val="21"/>
        </w:rPr>
        <w:t>01</w:t>
      </w:r>
      <w:r w:rsidR="00522C93">
        <w:rPr>
          <w:rFonts w:asciiTheme="minorEastAsia" w:hAnsiTheme="minorEastAsia" w:hint="eastAsia"/>
          <w:sz w:val="21"/>
          <w:szCs w:val="21"/>
        </w:rPr>
        <w:t>-</w:t>
      </w:r>
      <w:r w:rsidR="00522C93">
        <w:rPr>
          <w:rFonts w:asciiTheme="minorEastAsia" w:hAnsiTheme="minorEastAsia"/>
          <w:sz w:val="21"/>
          <w:szCs w:val="21"/>
        </w:rPr>
        <w:t>2000</w:t>
      </w:r>
      <w:r w:rsidR="00522C93">
        <w:rPr>
          <w:rFonts w:asciiTheme="minorEastAsia" w:hAnsiTheme="minorEastAsia" w:hint="eastAsia"/>
          <w:sz w:val="21"/>
          <w:szCs w:val="21"/>
        </w:rPr>
        <w:t>万</w:t>
      </w:r>
    </w:p>
    <w:p w14:paraId="072B7BF9" w14:textId="03758A70" w:rsidR="004A7B51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 w:hint="eastAsia"/>
          <w:sz w:val="21"/>
          <w:szCs w:val="21"/>
        </w:rPr>
        <w:t>2</w:t>
      </w:r>
      <w:r w:rsidR="00522C93">
        <w:rPr>
          <w:rFonts w:asciiTheme="minorEastAsia" w:hAnsiTheme="minorEastAsia"/>
          <w:sz w:val="21"/>
          <w:szCs w:val="21"/>
        </w:rPr>
        <w:t>001</w:t>
      </w:r>
      <w:r w:rsidR="00522C93">
        <w:rPr>
          <w:rFonts w:asciiTheme="minorEastAsia" w:hAnsiTheme="minorEastAsia" w:hint="eastAsia"/>
          <w:sz w:val="21"/>
          <w:szCs w:val="21"/>
        </w:rPr>
        <w:t>-</w:t>
      </w:r>
      <w:r w:rsidR="00522C93">
        <w:rPr>
          <w:rFonts w:asciiTheme="minorEastAsia" w:hAnsiTheme="minorEastAsia"/>
          <w:sz w:val="21"/>
          <w:szCs w:val="21"/>
        </w:rPr>
        <w:t>5000</w:t>
      </w:r>
      <w:r w:rsidR="00522C93">
        <w:rPr>
          <w:rFonts w:asciiTheme="minorEastAsia" w:hAnsiTheme="minorEastAsia" w:hint="eastAsia"/>
          <w:sz w:val="21"/>
          <w:szCs w:val="21"/>
        </w:rPr>
        <w:t>万</w:t>
      </w:r>
    </w:p>
    <w:p w14:paraId="60C28083" w14:textId="3D363D7E" w:rsidR="005A013E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 w:hint="eastAsia"/>
          <w:sz w:val="21"/>
          <w:szCs w:val="21"/>
        </w:rPr>
        <w:t>5</w:t>
      </w:r>
      <w:r w:rsidR="00522C93">
        <w:rPr>
          <w:rFonts w:asciiTheme="minorEastAsia" w:hAnsiTheme="minorEastAsia"/>
          <w:sz w:val="21"/>
          <w:szCs w:val="21"/>
        </w:rPr>
        <w:t>001</w:t>
      </w:r>
      <w:r w:rsidR="00522C93">
        <w:rPr>
          <w:rFonts w:asciiTheme="minorEastAsia" w:hAnsiTheme="minorEastAsia" w:hint="eastAsia"/>
          <w:sz w:val="21"/>
          <w:szCs w:val="21"/>
        </w:rPr>
        <w:t>万-</w:t>
      </w:r>
      <w:r w:rsidR="00522C93">
        <w:rPr>
          <w:rFonts w:asciiTheme="minorEastAsia" w:hAnsiTheme="minorEastAsia"/>
          <w:sz w:val="21"/>
          <w:szCs w:val="21"/>
        </w:rPr>
        <w:t>1</w:t>
      </w:r>
      <w:r w:rsidR="00522C93">
        <w:rPr>
          <w:rFonts w:asciiTheme="minorEastAsia" w:hAnsiTheme="minorEastAsia" w:hint="eastAsia"/>
          <w:sz w:val="21"/>
          <w:szCs w:val="21"/>
        </w:rPr>
        <w:t>亿</w:t>
      </w:r>
    </w:p>
    <w:p w14:paraId="53878153" w14:textId="2C96B0CD" w:rsidR="00EE3960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/>
          <w:sz w:val="21"/>
          <w:szCs w:val="21"/>
          <w:shd w:val="clear" w:color="auto" w:fill="FFFFFF"/>
        </w:rPr>
        <w:t>1</w:t>
      </w:r>
      <w:r w:rsidR="00522C93">
        <w:rPr>
          <w:rFonts w:asciiTheme="minorEastAsia" w:hAnsiTheme="minorEastAsia" w:hint="eastAsia"/>
          <w:sz w:val="21"/>
          <w:szCs w:val="21"/>
        </w:rPr>
        <w:t>亿以上</w:t>
      </w:r>
    </w:p>
    <w:p w14:paraId="4A2C8F95" w14:textId="51454EBC" w:rsidR="00BA02E1" w:rsidRPr="00442AC2" w:rsidRDefault="00BA02E1" w:rsidP="00BA02E1">
      <w:pPr>
        <w:spacing w:line="276" w:lineRule="auto"/>
        <w:rPr>
          <w:rFonts w:asciiTheme="minorEastAsia" w:hAnsiTheme="minorEastAsia"/>
          <w:sz w:val="21"/>
          <w:szCs w:val="21"/>
        </w:rPr>
        <w:sectPr w:rsidR="00BA02E1" w:rsidRPr="00442AC2" w:rsidSect="00BA02E1">
          <w:type w:val="continuous"/>
          <w:pgSz w:w="12240" w:h="15840"/>
          <w:pgMar w:top="851" w:right="1304" w:bottom="851" w:left="1304" w:header="283" w:footer="283" w:gutter="0"/>
          <w:cols w:num="2" w:space="234"/>
          <w:docGrid w:linePitch="360"/>
        </w:sectPr>
      </w:pPr>
      <w:r w:rsidRPr="00442AC2">
        <w:rPr>
          <w:rFonts w:asciiTheme="minorEastAsia" w:hAnsiTheme="minorEastAsia" w:hint="eastAsia"/>
          <w:sz w:val="21"/>
          <w:szCs w:val="21"/>
          <w:shd w:val="clear" w:color="auto" w:fill="FFFFFF"/>
        </w:rPr>
        <w:t xml:space="preserve">□ </w:t>
      </w:r>
      <w:r w:rsidR="00522C93">
        <w:rPr>
          <w:rFonts w:asciiTheme="minorEastAsia" w:hAnsiTheme="minorEastAsia" w:hint="eastAsia"/>
          <w:sz w:val="21"/>
          <w:szCs w:val="21"/>
          <w:shd w:val="clear" w:color="auto" w:fill="FFFFFF"/>
        </w:rPr>
        <w:t>不方便透露</w:t>
      </w:r>
      <w:r w:rsidRPr="00442AC2">
        <w:rPr>
          <w:rFonts w:asciiTheme="minorEastAsia" w:hAnsiTheme="minorEastAsia" w:hint="eastAsia"/>
          <w:sz w:val="21"/>
          <w:szCs w:val="21"/>
        </w:rPr>
        <w:t>。</w:t>
      </w:r>
    </w:p>
    <w:p w14:paraId="76FB5602" w14:textId="77777777" w:rsidR="005B2E31" w:rsidRPr="00442AC2" w:rsidRDefault="005B2E31" w:rsidP="005412AD">
      <w:pPr>
        <w:spacing w:line="276" w:lineRule="auto"/>
        <w:rPr>
          <w:rFonts w:asciiTheme="minorEastAsia" w:hAnsiTheme="minorEastAsia"/>
        </w:rPr>
      </w:pPr>
    </w:p>
    <w:p w14:paraId="2EC77B14" w14:textId="3AB81E6F" w:rsidR="007D6A2E" w:rsidRPr="00442AC2" w:rsidRDefault="00AE2A35" w:rsidP="005412AD">
      <w:pPr>
        <w:spacing w:line="276" w:lineRule="auto"/>
        <w:jc w:val="both"/>
        <w:rPr>
          <w:rFonts w:asciiTheme="minorEastAsia" w:hAnsiTheme="minorEastAsia"/>
          <w:spacing w:val="8"/>
          <w:shd w:val="clear" w:color="auto" w:fill="FFFFFF"/>
        </w:rPr>
      </w:pPr>
      <w:r>
        <w:rPr>
          <w:rFonts w:asciiTheme="minorEastAsia" w:hAnsiTheme="minorEastAsia"/>
          <w:spacing w:val="8"/>
          <w:shd w:val="clear" w:color="auto" w:fill="FFFFFF"/>
        </w:rPr>
        <w:t>21</w:t>
      </w:r>
      <w:r w:rsidR="007D6A2E" w:rsidRPr="00442AC2">
        <w:rPr>
          <w:rFonts w:asciiTheme="minorEastAsia" w:hAnsiTheme="minorEastAsia" w:hint="eastAsia"/>
          <w:spacing w:val="8"/>
          <w:shd w:val="clear" w:color="auto" w:fill="FFFFFF"/>
        </w:rPr>
        <w:t>.</w:t>
      </w:r>
      <w:r w:rsidR="00393788" w:rsidRPr="00442AC2">
        <w:rPr>
          <w:rFonts w:asciiTheme="minorEastAsia" w:hAnsiTheme="minorEastAsia" w:hint="eastAsia"/>
          <w:spacing w:val="8"/>
          <w:shd w:val="clear" w:color="auto" w:fill="FFFFFF"/>
        </w:rPr>
        <w:t xml:space="preserve"> </w:t>
      </w:r>
      <w:r w:rsidR="00A56991" w:rsidRPr="00442AC2">
        <w:rPr>
          <w:rFonts w:asciiTheme="minorEastAsia" w:hAnsiTheme="minorEastAsia" w:hint="eastAsia"/>
        </w:rPr>
        <w:t>[多项</w:t>
      </w:r>
      <w:r w:rsidR="00A56991" w:rsidRPr="00442AC2">
        <w:rPr>
          <w:rFonts w:asciiTheme="minorEastAsia" w:hAnsiTheme="minorEastAsia"/>
        </w:rPr>
        <w:t>单选题 *</w:t>
      </w:r>
      <w:r w:rsidR="00A56991" w:rsidRPr="00442AC2">
        <w:rPr>
          <w:rFonts w:asciiTheme="minorEastAsia" w:hAnsiTheme="minorEastAsia" w:hint="eastAsia"/>
        </w:rPr>
        <w:t>]</w:t>
      </w:r>
      <w:r w:rsidR="006215B2">
        <w:rPr>
          <w:rFonts w:asciiTheme="minorEastAsia" w:hAnsiTheme="minorEastAsia" w:hint="eastAsia"/>
          <w:spacing w:val="8"/>
          <w:shd w:val="clear" w:color="auto" w:fill="FFFFFF"/>
        </w:rPr>
        <w:t>您</w:t>
      </w:r>
      <w:r w:rsidR="007D6A2E" w:rsidRPr="00442AC2">
        <w:rPr>
          <w:rFonts w:asciiTheme="minorEastAsia" w:hAnsiTheme="minorEastAsia" w:hint="eastAsia"/>
          <w:spacing w:val="8"/>
          <w:shd w:val="clear" w:color="auto" w:fill="FFFFFF"/>
        </w:rPr>
        <w:t>对202</w:t>
      </w:r>
      <w:r w:rsidR="005E4BB9">
        <w:rPr>
          <w:rFonts w:asciiTheme="minorEastAsia" w:hAnsiTheme="minorEastAsia"/>
          <w:spacing w:val="8"/>
          <w:shd w:val="clear" w:color="auto" w:fill="FFFFFF"/>
        </w:rPr>
        <w:t>2</w:t>
      </w:r>
      <w:r w:rsidR="007D6A2E" w:rsidRPr="00442AC2">
        <w:rPr>
          <w:rFonts w:asciiTheme="minorEastAsia" w:hAnsiTheme="minorEastAsia" w:hint="eastAsia"/>
          <w:spacing w:val="8"/>
          <w:shd w:val="clear" w:color="auto" w:fill="FFFFFF"/>
        </w:rPr>
        <w:t>年国内</w:t>
      </w:r>
      <w:r w:rsidR="004354E3" w:rsidRPr="00442AC2">
        <w:rPr>
          <w:rFonts w:asciiTheme="minorEastAsia" w:hAnsiTheme="minorEastAsia" w:hint="eastAsia"/>
          <w:spacing w:val="8"/>
          <w:shd w:val="clear" w:color="auto" w:fill="FFFFFF"/>
        </w:rPr>
        <w:t>营商</w:t>
      </w:r>
      <w:r w:rsidR="007D6A2E" w:rsidRPr="00442AC2">
        <w:rPr>
          <w:rFonts w:asciiTheme="minorEastAsia" w:hAnsiTheme="minorEastAsia" w:hint="eastAsia"/>
          <w:spacing w:val="8"/>
          <w:shd w:val="clear" w:color="auto" w:fill="FFFFFF"/>
        </w:rPr>
        <w:t>环境的预判</w:t>
      </w:r>
      <w:r w:rsidR="00393788" w:rsidRPr="00442AC2">
        <w:rPr>
          <w:rFonts w:asciiTheme="minorEastAsia" w:hAnsiTheme="minorEastAsia" w:hint="eastAsia"/>
          <w:spacing w:val="8"/>
          <w:shd w:val="clear" w:color="auto" w:fill="FFFFFF"/>
        </w:rPr>
        <w:t>是(请“√”)：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256"/>
        <w:gridCol w:w="1795"/>
        <w:gridCol w:w="1335"/>
        <w:gridCol w:w="1335"/>
        <w:gridCol w:w="1794"/>
        <w:gridCol w:w="1333"/>
      </w:tblGrid>
      <w:tr w:rsidR="00442AC2" w:rsidRPr="00442AC2" w14:paraId="4675DB01" w14:textId="77777777" w:rsidTr="0076637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5B010854" w14:textId="77777777" w:rsidR="001805AE" w:rsidRPr="00442AC2" w:rsidRDefault="001805AE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</w:p>
        </w:tc>
        <w:tc>
          <w:tcPr>
            <w:tcW w:w="911" w:type="pct"/>
          </w:tcPr>
          <w:p w14:paraId="51A95A27" w14:textId="407E51DA" w:rsidR="001805AE" w:rsidRPr="00442AC2" w:rsidRDefault="001805AE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很</w:t>
            </w:r>
            <w:r w:rsidR="00024984" w:rsidRPr="00442AC2">
              <w:rPr>
                <w:rFonts w:asciiTheme="minorEastAsia" w:hAnsiTheme="minorEastAsia"/>
                <w:b w:val="0"/>
                <w:color w:val="auto"/>
              </w:rPr>
              <w:t>悲观</w:t>
            </w:r>
          </w:p>
        </w:tc>
        <w:tc>
          <w:tcPr>
            <w:tcW w:w="678" w:type="pct"/>
          </w:tcPr>
          <w:p w14:paraId="68F469A0" w14:textId="4F1239AF" w:rsidR="001805AE" w:rsidRPr="00442AC2" w:rsidRDefault="00024984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悲</w:t>
            </w:r>
            <w:r w:rsidR="001805AE" w:rsidRPr="00442AC2">
              <w:rPr>
                <w:rFonts w:asciiTheme="minorEastAsia" w:hAnsiTheme="minorEastAsia"/>
                <w:b w:val="0"/>
                <w:color w:val="auto"/>
              </w:rPr>
              <w:t>观</w:t>
            </w:r>
          </w:p>
        </w:tc>
        <w:tc>
          <w:tcPr>
            <w:tcW w:w="678" w:type="pct"/>
          </w:tcPr>
          <w:p w14:paraId="038508B4" w14:textId="77777777" w:rsidR="001805AE" w:rsidRPr="00442AC2" w:rsidRDefault="001805AE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一般</w:t>
            </w:r>
          </w:p>
        </w:tc>
        <w:tc>
          <w:tcPr>
            <w:tcW w:w="911" w:type="pct"/>
          </w:tcPr>
          <w:p w14:paraId="21AB923F" w14:textId="093BC75E" w:rsidR="001805AE" w:rsidRPr="00442AC2" w:rsidRDefault="001805AE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乐观</w:t>
            </w:r>
          </w:p>
        </w:tc>
        <w:tc>
          <w:tcPr>
            <w:tcW w:w="677" w:type="pct"/>
          </w:tcPr>
          <w:p w14:paraId="4E163ED9" w14:textId="321C92D5" w:rsidR="001805AE" w:rsidRPr="00442AC2" w:rsidRDefault="00024984" w:rsidP="00024984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很乐观</w:t>
            </w:r>
          </w:p>
        </w:tc>
      </w:tr>
      <w:tr w:rsidR="00442AC2" w:rsidRPr="00442AC2" w14:paraId="1246E070" w14:textId="77777777" w:rsidTr="00766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325F9CD7" w14:textId="033A3C48" w:rsidR="001805AE" w:rsidRPr="00442AC2" w:rsidRDefault="001805AE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宏观环境</w:t>
            </w:r>
          </w:p>
        </w:tc>
        <w:tc>
          <w:tcPr>
            <w:tcW w:w="911" w:type="pct"/>
          </w:tcPr>
          <w:p w14:paraId="1910B807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3170A8CE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4A08AC85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49CF414F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2F09491E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69E20224" w14:textId="77777777" w:rsidTr="0076637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441CE8AD" w14:textId="4B0324C3" w:rsidR="001805AE" w:rsidRPr="00442AC2" w:rsidRDefault="001805AE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政策扶持</w:t>
            </w:r>
          </w:p>
        </w:tc>
        <w:tc>
          <w:tcPr>
            <w:tcW w:w="911" w:type="pct"/>
          </w:tcPr>
          <w:p w14:paraId="24171356" w14:textId="77777777" w:rsidR="001805AE" w:rsidRPr="00442AC2" w:rsidRDefault="001805AE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244D7F98" w14:textId="77777777" w:rsidR="001805AE" w:rsidRPr="00442AC2" w:rsidRDefault="001805AE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4C24AA48" w14:textId="77777777" w:rsidR="001805AE" w:rsidRPr="00442AC2" w:rsidRDefault="001805AE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35A5719C" w14:textId="77777777" w:rsidR="001805AE" w:rsidRPr="00442AC2" w:rsidRDefault="001805AE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27044544" w14:textId="77777777" w:rsidR="001805AE" w:rsidRPr="00442AC2" w:rsidRDefault="001805AE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72BA6EE0" w14:textId="77777777" w:rsidTr="00766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1E790103" w14:textId="61D9C8E7" w:rsidR="001805AE" w:rsidRPr="00442AC2" w:rsidRDefault="001805AE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行业发展</w:t>
            </w:r>
          </w:p>
        </w:tc>
        <w:tc>
          <w:tcPr>
            <w:tcW w:w="911" w:type="pct"/>
          </w:tcPr>
          <w:p w14:paraId="23289314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669F2893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02E48618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13F8EF68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50053476" w14:textId="77777777" w:rsidR="001805AE" w:rsidRPr="00442AC2" w:rsidRDefault="001805AE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1589E9BD" w14:textId="77777777" w:rsidTr="0076637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79BCDCE5" w14:textId="2104D112" w:rsidR="00766373" w:rsidRPr="00442AC2" w:rsidRDefault="00766373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竞争环境</w:t>
            </w:r>
          </w:p>
        </w:tc>
        <w:tc>
          <w:tcPr>
            <w:tcW w:w="911" w:type="pct"/>
          </w:tcPr>
          <w:p w14:paraId="5D732797" w14:textId="1B648530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25C2A300" w14:textId="7A563409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36F3F3FE" w14:textId="581746E9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47E42B91" w14:textId="10084C69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176840C8" w14:textId="296823F9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7214A44C" w14:textId="77777777" w:rsidTr="0076637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753C89AC" w14:textId="2514D8A6" w:rsidR="00766373" w:rsidRPr="00442AC2" w:rsidRDefault="00766373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外卖市场</w:t>
            </w:r>
          </w:p>
        </w:tc>
        <w:tc>
          <w:tcPr>
            <w:tcW w:w="911" w:type="pct"/>
          </w:tcPr>
          <w:p w14:paraId="2E7A86E5" w14:textId="77777777" w:rsidR="00766373" w:rsidRPr="00442AC2" w:rsidRDefault="00766373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2D95B8F6" w14:textId="77777777" w:rsidR="00766373" w:rsidRPr="00442AC2" w:rsidRDefault="00766373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63E590ED" w14:textId="77777777" w:rsidR="00766373" w:rsidRPr="00442AC2" w:rsidRDefault="00766373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78F5D2F3" w14:textId="77777777" w:rsidR="00766373" w:rsidRPr="00442AC2" w:rsidRDefault="00766373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09AAA1FA" w14:textId="77777777" w:rsidR="00766373" w:rsidRPr="00442AC2" w:rsidRDefault="00766373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2CCF55B8" w14:textId="77777777" w:rsidTr="00766373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45" w:type="pct"/>
          </w:tcPr>
          <w:p w14:paraId="1CEFE575" w14:textId="74869225" w:rsidR="00766373" w:rsidRPr="00442AC2" w:rsidRDefault="00766373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消费</w:t>
            </w: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意愿</w:t>
            </w:r>
          </w:p>
        </w:tc>
        <w:tc>
          <w:tcPr>
            <w:tcW w:w="911" w:type="pct"/>
          </w:tcPr>
          <w:p w14:paraId="3A4277EB" w14:textId="77777777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22FF57FA" w14:textId="77777777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8" w:type="pct"/>
          </w:tcPr>
          <w:p w14:paraId="38DED0FC" w14:textId="77777777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911" w:type="pct"/>
          </w:tcPr>
          <w:p w14:paraId="5704321B" w14:textId="77777777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677" w:type="pct"/>
          </w:tcPr>
          <w:p w14:paraId="5703187D" w14:textId="77777777" w:rsidR="00766373" w:rsidRPr="00442AC2" w:rsidRDefault="00766373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</w:tbl>
    <w:p w14:paraId="287992CA" w14:textId="77777777" w:rsidR="001805AE" w:rsidRPr="00442AC2" w:rsidRDefault="001805AE" w:rsidP="005412AD">
      <w:pPr>
        <w:spacing w:line="276" w:lineRule="auto"/>
        <w:jc w:val="both"/>
        <w:rPr>
          <w:rFonts w:asciiTheme="minorEastAsia" w:hAnsiTheme="minorEastAsia"/>
          <w:spacing w:val="8"/>
          <w:shd w:val="clear" w:color="auto" w:fill="FFFFFF"/>
        </w:rPr>
      </w:pPr>
    </w:p>
    <w:p w14:paraId="2CD9E914" w14:textId="6A4021EE" w:rsidR="00332F27" w:rsidRPr="00442AC2" w:rsidRDefault="00AE2A35" w:rsidP="00332F27">
      <w:pPr>
        <w:pStyle w:val="question-temp"/>
        <w:rPr>
          <w:rFonts w:asciiTheme="minorEastAsia" w:eastAsiaTheme="minorEastAsia" w:hAnsiTheme="minorEastAsia"/>
          <w:sz w:val="24"/>
          <w:szCs w:val="24"/>
        </w:rPr>
      </w:pPr>
      <w:r>
        <w:rPr>
          <w:rFonts w:asciiTheme="minorEastAsia" w:eastAsiaTheme="minorEastAsia" w:hAnsiTheme="minorEastAsia"/>
          <w:sz w:val="24"/>
          <w:szCs w:val="24"/>
        </w:rPr>
        <w:t>22</w:t>
      </w:r>
      <w:r w:rsidR="00A56991" w:rsidRPr="00442AC2">
        <w:rPr>
          <w:rFonts w:asciiTheme="minorEastAsia" w:eastAsiaTheme="minorEastAsia" w:hAnsiTheme="minorEastAsia" w:hint="eastAsia"/>
          <w:sz w:val="24"/>
          <w:szCs w:val="24"/>
        </w:rPr>
        <w:t>. [</w:t>
      </w:r>
      <w:r w:rsidR="00A56991" w:rsidRPr="00442AC2">
        <w:rPr>
          <w:rFonts w:asciiTheme="minorEastAsia" w:eastAsiaTheme="minorEastAsia" w:hAnsiTheme="minorEastAsia"/>
          <w:sz w:val="24"/>
          <w:szCs w:val="24"/>
        </w:rPr>
        <w:t>单选题 *</w:t>
      </w:r>
      <w:r w:rsidR="00A56991" w:rsidRPr="00442AC2">
        <w:rPr>
          <w:rFonts w:asciiTheme="minorEastAsia" w:eastAsiaTheme="minorEastAsia" w:hAnsiTheme="minorEastAsia" w:hint="eastAsia"/>
          <w:sz w:val="24"/>
          <w:szCs w:val="24"/>
        </w:rPr>
        <w:t>]</w:t>
      </w:r>
      <w:r w:rsidR="006215B2">
        <w:rPr>
          <w:rFonts w:asciiTheme="minorEastAsia" w:eastAsiaTheme="minorEastAsia" w:hAnsiTheme="minorEastAsia" w:hint="eastAsia"/>
          <w:sz w:val="24"/>
          <w:szCs w:val="24"/>
        </w:rPr>
        <w:t>您</w:t>
      </w:r>
      <w:r w:rsidR="00332F27" w:rsidRPr="00442AC2">
        <w:rPr>
          <w:rFonts w:asciiTheme="minorEastAsia" w:eastAsiaTheme="minorEastAsia" w:hAnsiTheme="minorEastAsia"/>
          <w:sz w:val="24"/>
          <w:szCs w:val="24"/>
        </w:rPr>
        <w:t>对202</w:t>
      </w:r>
      <w:r w:rsidR="005E4BB9">
        <w:rPr>
          <w:rFonts w:asciiTheme="minorEastAsia" w:eastAsiaTheme="minorEastAsia" w:hAnsiTheme="minorEastAsia"/>
          <w:sz w:val="24"/>
          <w:szCs w:val="24"/>
        </w:rPr>
        <w:t>2</w:t>
      </w:r>
      <w:r w:rsidR="00332F27" w:rsidRPr="00442AC2">
        <w:rPr>
          <w:rFonts w:asciiTheme="minorEastAsia" w:eastAsiaTheme="minorEastAsia" w:hAnsiTheme="minorEastAsia"/>
          <w:sz w:val="24"/>
          <w:szCs w:val="24"/>
        </w:rPr>
        <w:t>年餐饮行业的总体预判是</w:t>
      </w:r>
      <w:r w:rsidR="00A56991" w:rsidRPr="00442AC2">
        <w:rPr>
          <w:rFonts w:asciiTheme="minorEastAsia" w:eastAsiaTheme="minorEastAsia" w:hAnsiTheme="minorEastAsia" w:hint="eastAsia"/>
          <w:sz w:val="24"/>
          <w:szCs w:val="24"/>
        </w:rPr>
        <w:t>：</w:t>
      </w:r>
    </w:p>
    <w:p w14:paraId="5944429F" w14:textId="77777777" w:rsidR="00A56991" w:rsidRPr="00442AC2" w:rsidRDefault="00A56991" w:rsidP="00A56991">
      <w:pPr>
        <w:pStyle w:val="option-temp"/>
        <w:ind w:leftChars="41" w:left="98" w:right="240"/>
        <w:rPr>
          <w:rFonts w:eastAsiaTheme="minorEastAsia"/>
          <w:color w:val="auto"/>
          <w:sz w:val="24"/>
          <w:szCs w:val="24"/>
        </w:rPr>
        <w:sectPr w:rsidR="00A56991" w:rsidRPr="00442AC2" w:rsidSect="008155FE">
          <w:type w:val="continuous"/>
          <w:pgSz w:w="12240" w:h="15840"/>
          <w:pgMar w:top="851" w:right="1304" w:bottom="851" w:left="1304" w:header="283" w:footer="283" w:gutter="0"/>
          <w:cols w:space="708"/>
          <w:docGrid w:linePitch="360"/>
        </w:sectPr>
      </w:pPr>
    </w:p>
    <w:p w14:paraId="3ECF7A49" w14:textId="22CACDC2" w:rsidR="00332F27" w:rsidRPr="006215B2" w:rsidRDefault="00A56991" w:rsidP="006215B2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6215B2">
        <w:rPr>
          <w:rFonts w:asciiTheme="minorEastAsia" w:hAnsiTheme="minorEastAsia" w:hint="eastAsia"/>
          <w:sz w:val="21"/>
          <w:szCs w:val="21"/>
        </w:rPr>
        <w:t xml:space="preserve">□ </w:t>
      </w:r>
      <w:r w:rsidR="00332F27" w:rsidRPr="006215B2">
        <w:rPr>
          <w:rFonts w:asciiTheme="minorEastAsia" w:hAnsiTheme="minorEastAsia"/>
          <w:sz w:val="21"/>
          <w:szCs w:val="21"/>
        </w:rPr>
        <w:t xml:space="preserve">比较困难的一年    </w:t>
      </w:r>
    </w:p>
    <w:p w14:paraId="38930A14" w14:textId="336F56D4" w:rsidR="00332F27" w:rsidRPr="006215B2" w:rsidRDefault="00A56991" w:rsidP="006215B2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6215B2">
        <w:rPr>
          <w:rFonts w:asciiTheme="minorEastAsia" w:hAnsiTheme="minorEastAsia" w:hint="eastAsia"/>
          <w:sz w:val="21"/>
          <w:szCs w:val="21"/>
        </w:rPr>
        <w:t xml:space="preserve">□ </w:t>
      </w:r>
      <w:r w:rsidR="00332F27" w:rsidRPr="006215B2">
        <w:rPr>
          <w:rFonts w:asciiTheme="minorEastAsia" w:hAnsiTheme="minorEastAsia"/>
          <w:sz w:val="21"/>
          <w:szCs w:val="21"/>
        </w:rPr>
        <w:t xml:space="preserve">谨慎乐观的一年      </w:t>
      </w:r>
    </w:p>
    <w:p w14:paraId="7BF666A5" w14:textId="5162D091" w:rsidR="00332F27" w:rsidRPr="006215B2" w:rsidRDefault="00A56991" w:rsidP="006215B2">
      <w:pPr>
        <w:spacing w:line="276" w:lineRule="auto"/>
        <w:rPr>
          <w:rFonts w:asciiTheme="minorEastAsia" w:hAnsiTheme="minorEastAsia"/>
          <w:sz w:val="21"/>
          <w:szCs w:val="21"/>
        </w:rPr>
      </w:pPr>
      <w:r w:rsidRPr="006215B2">
        <w:rPr>
          <w:rFonts w:asciiTheme="minorEastAsia" w:hAnsiTheme="minorEastAsia" w:hint="eastAsia"/>
          <w:sz w:val="21"/>
          <w:szCs w:val="21"/>
        </w:rPr>
        <w:t xml:space="preserve">□ </w:t>
      </w:r>
      <w:r w:rsidR="00332F27" w:rsidRPr="006215B2">
        <w:rPr>
          <w:rFonts w:asciiTheme="minorEastAsia" w:hAnsiTheme="minorEastAsia"/>
          <w:sz w:val="21"/>
          <w:szCs w:val="21"/>
        </w:rPr>
        <w:t xml:space="preserve">比较乐观的一年  </w:t>
      </w:r>
    </w:p>
    <w:p w14:paraId="266A6319" w14:textId="77777777" w:rsidR="00A56991" w:rsidRPr="006215B2" w:rsidRDefault="00A56991" w:rsidP="006215B2">
      <w:pPr>
        <w:spacing w:line="276" w:lineRule="auto"/>
        <w:rPr>
          <w:rFonts w:asciiTheme="minorEastAsia" w:hAnsiTheme="minorEastAsia"/>
          <w:sz w:val="21"/>
          <w:szCs w:val="21"/>
        </w:rPr>
        <w:sectPr w:rsidR="00A56991" w:rsidRPr="006215B2" w:rsidSect="00A56991">
          <w:type w:val="continuous"/>
          <w:pgSz w:w="12240" w:h="15840"/>
          <w:pgMar w:top="851" w:right="1304" w:bottom="851" w:left="1304" w:header="283" w:footer="283" w:gutter="0"/>
          <w:cols w:num="2" w:space="234"/>
          <w:docGrid w:linePitch="360"/>
        </w:sectPr>
      </w:pPr>
      <w:r w:rsidRPr="006215B2">
        <w:rPr>
          <w:rFonts w:asciiTheme="minorEastAsia" w:hAnsiTheme="minorEastAsia" w:hint="eastAsia"/>
          <w:sz w:val="21"/>
          <w:szCs w:val="21"/>
        </w:rPr>
        <w:t xml:space="preserve">□ </w:t>
      </w:r>
      <w:r w:rsidR="00332F27" w:rsidRPr="006215B2">
        <w:rPr>
          <w:rFonts w:asciiTheme="minorEastAsia" w:hAnsiTheme="minorEastAsia"/>
          <w:sz w:val="21"/>
          <w:szCs w:val="21"/>
        </w:rPr>
        <w:t>很乐观，仍然能找到快速增长的领域</w:t>
      </w:r>
    </w:p>
    <w:p w14:paraId="31FC6B97" w14:textId="39303B50" w:rsidR="00332F27" w:rsidRPr="00442AC2" w:rsidRDefault="00332F27" w:rsidP="00A56991">
      <w:pPr>
        <w:pStyle w:val="option-temp"/>
        <w:ind w:leftChars="41" w:left="98" w:right="240"/>
        <w:rPr>
          <w:color w:val="auto"/>
          <w:spacing w:val="8"/>
          <w:shd w:val="clear" w:color="auto" w:fill="FFFFFF"/>
        </w:rPr>
      </w:pPr>
      <w:r w:rsidRPr="00442AC2">
        <w:rPr>
          <w:rFonts w:eastAsiaTheme="minorEastAsia"/>
          <w:color w:val="auto"/>
          <w:sz w:val="24"/>
          <w:szCs w:val="24"/>
        </w:rPr>
        <w:t xml:space="preserve"> </w:t>
      </w:r>
    </w:p>
    <w:p w14:paraId="63B1F86F" w14:textId="7CE9B78D" w:rsidR="007D6A2E" w:rsidRPr="00442AC2" w:rsidRDefault="00AE2A35" w:rsidP="005412AD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23</w:t>
      </w:r>
      <w:r w:rsidR="007D6A2E" w:rsidRPr="00442AC2">
        <w:rPr>
          <w:rFonts w:asciiTheme="minorEastAsia" w:hAnsiTheme="minorEastAsia" w:hint="eastAsia"/>
        </w:rPr>
        <w:t>.</w:t>
      </w:r>
      <w:r w:rsidR="00A56991" w:rsidRPr="00442AC2">
        <w:rPr>
          <w:rFonts w:asciiTheme="minorEastAsia" w:hAnsiTheme="minorEastAsia" w:hint="eastAsia"/>
        </w:rPr>
        <w:t xml:space="preserve"> [多项</w:t>
      </w:r>
      <w:r w:rsidR="00A56991" w:rsidRPr="00442AC2">
        <w:rPr>
          <w:rFonts w:asciiTheme="minorEastAsia" w:hAnsiTheme="minorEastAsia"/>
        </w:rPr>
        <w:t>单选题 *</w:t>
      </w:r>
      <w:r w:rsidR="00A56991" w:rsidRPr="00442AC2">
        <w:rPr>
          <w:rFonts w:asciiTheme="minorEastAsia" w:hAnsiTheme="minorEastAsia" w:hint="eastAsia"/>
        </w:rPr>
        <w:t>]</w:t>
      </w:r>
      <w:r w:rsidR="006215B2">
        <w:rPr>
          <w:rFonts w:asciiTheme="minorEastAsia" w:hAnsiTheme="minorEastAsia" w:hint="eastAsia"/>
        </w:rPr>
        <w:t>您</w:t>
      </w:r>
      <w:r w:rsidR="007D6A2E" w:rsidRPr="00442AC2">
        <w:rPr>
          <w:rFonts w:asciiTheme="minorEastAsia" w:hAnsiTheme="minorEastAsia" w:hint="eastAsia"/>
        </w:rPr>
        <w:t>对202</w:t>
      </w:r>
      <w:r w:rsidR="005E4BB9">
        <w:rPr>
          <w:rFonts w:asciiTheme="minorEastAsia" w:hAnsiTheme="minorEastAsia"/>
        </w:rPr>
        <w:t>2</w:t>
      </w:r>
      <w:r w:rsidR="007D6A2E" w:rsidRPr="00442AC2">
        <w:rPr>
          <w:rFonts w:asciiTheme="minorEastAsia" w:hAnsiTheme="minorEastAsia" w:hint="eastAsia"/>
        </w:rPr>
        <w:t>年</w:t>
      </w:r>
      <w:r w:rsidR="006215B2">
        <w:rPr>
          <w:rFonts w:asciiTheme="minorEastAsia" w:hAnsiTheme="minorEastAsia" w:hint="eastAsia"/>
        </w:rPr>
        <w:t>本企业</w:t>
      </w:r>
      <w:r w:rsidR="00332F27" w:rsidRPr="00442AC2">
        <w:rPr>
          <w:rFonts w:asciiTheme="minorEastAsia" w:hAnsiTheme="minorEastAsia" w:hint="eastAsia"/>
        </w:rPr>
        <w:t>发展</w:t>
      </w:r>
      <w:r w:rsidR="00A56991" w:rsidRPr="00442AC2">
        <w:rPr>
          <w:rFonts w:asciiTheme="minorEastAsia" w:hAnsiTheme="minorEastAsia" w:hint="eastAsia"/>
        </w:rPr>
        <w:t>状况</w:t>
      </w:r>
      <w:r w:rsidR="007D6A2E" w:rsidRPr="00442AC2">
        <w:rPr>
          <w:rFonts w:asciiTheme="minorEastAsia" w:hAnsiTheme="minorEastAsia" w:hint="eastAsia"/>
        </w:rPr>
        <w:t>的预判</w:t>
      </w:r>
      <w:r w:rsidR="00A56991" w:rsidRPr="00442AC2">
        <w:rPr>
          <w:rFonts w:asciiTheme="minorEastAsia" w:hAnsiTheme="minorEastAsia" w:hint="eastAsia"/>
          <w:spacing w:val="8"/>
          <w:shd w:val="clear" w:color="auto" w:fill="FFFFFF"/>
        </w:rPr>
        <w:t>是(请“√”)</w:t>
      </w:r>
      <w:r w:rsidR="00A56991" w:rsidRPr="00442AC2">
        <w:rPr>
          <w:rFonts w:asciiTheme="minorEastAsia" w:hAnsiTheme="minorEastAsia" w:hint="eastAsia"/>
        </w:rPr>
        <w:t>：</w:t>
      </w:r>
    </w:p>
    <w:tbl>
      <w:tblPr>
        <w:tblStyle w:val="af4"/>
        <w:tblW w:w="5000" w:type="pct"/>
        <w:tblLook w:val="04A0" w:firstRow="1" w:lastRow="0" w:firstColumn="1" w:lastColumn="0" w:noHBand="0" w:noVBand="1"/>
      </w:tblPr>
      <w:tblGrid>
        <w:gridCol w:w="2882"/>
        <w:gridCol w:w="2127"/>
        <w:gridCol w:w="2379"/>
        <w:gridCol w:w="2460"/>
      </w:tblGrid>
      <w:tr w:rsidR="00442AC2" w:rsidRPr="00442AC2" w14:paraId="50C5AEE9" w14:textId="77777777" w:rsidTr="00332F2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" w:type="pct"/>
          </w:tcPr>
          <w:p w14:paraId="54EF37CA" w14:textId="77777777" w:rsidR="0059540D" w:rsidRPr="00442AC2" w:rsidRDefault="0059540D" w:rsidP="005412AD">
            <w:pPr>
              <w:spacing w:line="276" w:lineRule="auto"/>
              <w:jc w:val="center"/>
              <w:rPr>
                <w:rFonts w:asciiTheme="minorEastAsia" w:hAnsiTheme="minorEastAsia"/>
                <w:b w:val="0"/>
                <w:color w:val="auto"/>
              </w:rPr>
            </w:pPr>
          </w:p>
        </w:tc>
        <w:tc>
          <w:tcPr>
            <w:tcW w:w="1080" w:type="pct"/>
          </w:tcPr>
          <w:p w14:paraId="783C1E1D" w14:textId="6D56899F" w:rsidR="0059540D" w:rsidRPr="00442AC2" w:rsidRDefault="00332F27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下降</w:t>
            </w:r>
          </w:p>
        </w:tc>
        <w:tc>
          <w:tcPr>
            <w:tcW w:w="1208" w:type="pct"/>
          </w:tcPr>
          <w:p w14:paraId="355C47A8" w14:textId="2A3EE143" w:rsidR="0059540D" w:rsidRPr="00442AC2" w:rsidRDefault="0059540D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/>
                <w:b w:val="0"/>
                <w:color w:val="auto"/>
              </w:rPr>
              <w:t>持平</w:t>
            </w:r>
          </w:p>
        </w:tc>
        <w:tc>
          <w:tcPr>
            <w:tcW w:w="1249" w:type="pct"/>
          </w:tcPr>
          <w:p w14:paraId="3035BAF2" w14:textId="5E85B54F" w:rsidR="0059540D" w:rsidRPr="00442AC2" w:rsidRDefault="00332F27" w:rsidP="005412AD">
            <w:pPr>
              <w:spacing w:line="276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增长</w:t>
            </w:r>
          </w:p>
        </w:tc>
      </w:tr>
      <w:tr w:rsidR="00442AC2" w:rsidRPr="00442AC2" w14:paraId="62F4A86C" w14:textId="77777777" w:rsidTr="00332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" w:type="pct"/>
          </w:tcPr>
          <w:p w14:paraId="4AD3EFD8" w14:textId="1943D158" w:rsidR="0059540D" w:rsidRPr="00442AC2" w:rsidRDefault="0059540D" w:rsidP="005412AD">
            <w:pPr>
              <w:spacing w:line="276" w:lineRule="auto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202</w:t>
            </w:r>
            <w:r w:rsidR="005E4BB9">
              <w:rPr>
                <w:rFonts w:asciiTheme="minorEastAsia" w:hAnsiTheme="minorEastAsia"/>
                <w:b w:val="0"/>
                <w:color w:val="auto"/>
              </w:rPr>
              <w:t>2</w:t>
            </w: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年总销售额</w:t>
            </w:r>
          </w:p>
        </w:tc>
        <w:tc>
          <w:tcPr>
            <w:tcW w:w="1080" w:type="pct"/>
          </w:tcPr>
          <w:p w14:paraId="3FA50B15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08" w:type="pct"/>
          </w:tcPr>
          <w:p w14:paraId="39A707C2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49" w:type="pct"/>
          </w:tcPr>
          <w:p w14:paraId="57E1833A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170E8DE0" w14:textId="77777777" w:rsidTr="00332F27">
        <w:trPr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" w:type="pct"/>
          </w:tcPr>
          <w:p w14:paraId="5EEE1DF6" w14:textId="22BAABF7" w:rsidR="0059540D" w:rsidRPr="00442AC2" w:rsidRDefault="0059540D" w:rsidP="005412AD">
            <w:pPr>
              <w:spacing w:line="276" w:lineRule="auto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202</w:t>
            </w:r>
            <w:r w:rsidR="005E4BB9">
              <w:rPr>
                <w:rFonts w:asciiTheme="minorEastAsia" w:hAnsiTheme="minorEastAsia"/>
                <w:b w:val="0"/>
                <w:color w:val="auto"/>
              </w:rPr>
              <w:t>2</w:t>
            </w: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年净利润</w:t>
            </w:r>
          </w:p>
        </w:tc>
        <w:tc>
          <w:tcPr>
            <w:tcW w:w="1080" w:type="pct"/>
          </w:tcPr>
          <w:p w14:paraId="70004154" w14:textId="77777777" w:rsidR="0059540D" w:rsidRPr="00442AC2" w:rsidRDefault="0059540D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08" w:type="pct"/>
          </w:tcPr>
          <w:p w14:paraId="54D720FC" w14:textId="77777777" w:rsidR="0059540D" w:rsidRPr="00442AC2" w:rsidRDefault="0059540D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49" w:type="pct"/>
          </w:tcPr>
          <w:p w14:paraId="5C194BEC" w14:textId="77777777" w:rsidR="0059540D" w:rsidRPr="00442AC2" w:rsidRDefault="0059540D" w:rsidP="005412AD">
            <w:pPr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  <w:tr w:rsidR="00442AC2" w:rsidRPr="00442AC2" w14:paraId="04F3E4A3" w14:textId="77777777" w:rsidTr="00332F2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63" w:type="pct"/>
          </w:tcPr>
          <w:p w14:paraId="2465771C" w14:textId="1ED0E950" w:rsidR="0059540D" w:rsidRPr="00442AC2" w:rsidRDefault="0059540D" w:rsidP="005412AD">
            <w:pPr>
              <w:spacing w:line="276" w:lineRule="auto"/>
              <w:rPr>
                <w:rFonts w:asciiTheme="minorEastAsia" w:hAnsiTheme="minorEastAsia"/>
                <w:b w:val="0"/>
                <w:color w:val="auto"/>
              </w:rPr>
            </w:pPr>
            <w:r w:rsidRPr="00442AC2">
              <w:rPr>
                <w:rFonts w:asciiTheme="minorEastAsia" w:hAnsiTheme="minorEastAsia" w:hint="eastAsia"/>
                <w:b w:val="0"/>
                <w:color w:val="auto"/>
              </w:rPr>
              <w:t>门店</w:t>
            </w:r>
            <w:r w:rsidRPr="00442AC2">
              <w:rPr>
                <w:rFonts w:asciiTheme="minorEastAsia" w:hAnsiTheme="minorEastAsia"/>
                <w:b w:val="0"/>
                <w:color w:val="auto"/>
              </w:rPr>
              <w:t>总数</w:t>
            </w:r>
          </w:p>
        </w:tc>
        <w:tc>
          <w:tcPr>
            <w:tcW w:w="1080" w:type="pct"/>
          </w:tcPr>
          <w:p w14:paraId="63973181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08" w:type="pct"/>
          </w:tcPr>
          <w:p w14:paraId="3A5314E1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  <w:tc>
          <w:tcPr>
            <w:tcW w:w="1249" w:type="pct"/>
          </w:tcPr>
          <w:p w14:paraId="2054CE9C" w14:textId="77777777" w:rsidR="0059540D" w:rsidRPr="00442AC2" w:rsidRDefault="0059540D" w:rsidP="005412AD">
            <w:pPr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EastAsia" w:hAnsiTheme="minorEastAsia"/>
                <w:color w:val="auto"/>
              </w:rPr>
            </w:pPr>
            <w:r w:rsidRPr="00442AC2">
              <w:rPr>
                <w:rFonts w:asciiTheme="minorEastAsia" w:hAnsiTheme="minorEastAsia"/>
                <w:color w:val="auto"/>
              </w:rPr>
              <w:t>○</w:t>
            </w:r>
          </w:p>
        </w:tc>
      </w:tr>
    </w:tbl>
    <w:p w14:paraId="5E475826" w14:textId="77777777" w:rsidR="001805AE" w:rsidRPr="00442AC2" w:rsidRDefault="001805AE" w:rsidP="005412AD">
      <w:pPr>
        <w:spacing w:line="276" w:lineRule="auto"/>
        <w:rPr>
          <w:rFonts w:asciiTheme="minorEastAsia" w:hAnsiTheme="minorEastAsia"/>
        </w:rPr>
      </w:pPr>
    </w:p>
    <w:p w14:paraId="61BB82F3" w14:textId="7753787B" w:rsidR="00332F27" w:rsidRDefault="00AE2A35" w:rsidP="00A36BC9">
      <w:pPr>
        <w:pStyle w:val="question-temp"/>
        <w:rPr>
          <w:rFonts w:eastAsiaTheme="minorEastAsia"/>
          <w:sz w:val="21"/>
          <w:szCs w:val="21"/>
          <w:u w:val="single"/>
        </w:rPr>
      </w:pPr>
      <w:r>
        <w:rPr>
          <w:rFonts w:asciiTheme="minorEastAsia" w:eastAsiaTheme="minorEastAsia" w:hAnsiTheme="minorEastAsia"/>
          <w:sz w:val="24"/>
          <w:szCs w:val="24"/>
        </w:rPr>
        <w:t>24</w:t>
      </w:r>
      <w:r w:rsidR="00A56991" w:rsidRPr="00442AC2">
        <w:rPr>
          <w:rFonts w:asciiTheme="minorEastAsia" w:eastAsiaTheme="minorEastAsia" w:hAnsiTheme="minorEastAsia" w:hint="eastAsia"/>
          <w:sz w:val="24"/>
          <w:szCs w:val="24"/>
        </w:rPr>
        <w:t xml:space="preserve">. </w:t>
      </w:r>
      <w:r w:rsidR="00A56991" w:rsidRPr="00442AC2">
        <w:rPr>
          <w:rFonts w:asciiTheme="minorEastAsia" w:eastAsiaTheme="minorEastAsia" w:hAnsiTheme="minorEastAsia"/>
          <w:sz w:val="24"/>
          <w:szCs w:val="24"/>
        </w:rPr>
        <w:t>[</w:t>
      </w:r>
      <w:r w:rsidR="00A36BC9">
        <w:rPr>
          <w:rFonts w:asciiTheme="minorEastAsia" w:eastAsiaTheme="minorEastAsia" w:hAnsiTheme="minorEastAsia" w:hint="eastAsia"/>
          <w:sz w:val="24"/>
          <w:szCs w:val="24"/>
        </w:rPr>
        <w:t>填空</w:t>
      </w:r>
      <w:r w:rsidR="00A56991" w:rsidRPr="00442AC2">
        <w:rPr>
          <w:rFonts w:asciiTheme="minorEastAsia" w:eastAsiaTheme="minorEastAsia" w:hAnsiTheme="minorEastAsia"/>
          <w:sz w:val="24"/>
          <w:szCs w:val="24"/>
        </w:rPr>
        <w:t>题*]</w:t>
      </w:r>
      <w:r w:rsidR="00A36BC9">
        <w:rPr>
          <w:rFonts w:asciiTheme="minorEastAsia" w:eastAsiaTheme="minorEastAsia" w:hAnsiTheme="minorEastAsia" w:hint="eastAsia"/>
          <w:sz w:val="24"/>
          <w:szCs w:val="24"/>
        </w:rPr>
        <w:t>贵司</w:t>
      </w:r>
      <w:r w:rsidR="00332F27" w:rsidRPr="00442AC2">
        <w:rPr>
          <w:rFonts w:asciiTheme="minorEastAsia" w:eastAsiaTheme="minorEastAsia" w:hAnsiTheme="minorEastAsia"/>
          <w:sz w:val="24"/>
          <w:szCs w:val="24"/>
        </w:rPr>
        <w:t>202</w:t>
      </w:r>
      <w:r w:rsidR="005E4BB9">
        <w:rPr>
          <w:rFonts w:asciiTheme="minorEastAsia" w:eastAsiaTheme="minorEastAsia" w:hAnsiTheme="minorEastAsia"/>
          <w:sz w:val="24"/>
          <w:szCs w:val="24"/>
        </w:rPr>
        <w:t>2</w:t>
      </w:r>
      <w:r w:rsidR="00332F27" w:rsidRPr="00442AC2">
        <w:rPr>
          <w:rFonts w:asciiTheme="minorEastAsia" w:eastAsiaTheme="minorEastAsia" w:hAnsiTheme="minorEastAsia"/>
          <w:sz w:val="24"/>
          <w:szCs w:val="24"/>
        </w:rPr>
        <w:t>年的</w:t>
      </w:r>
      <w:r w:rsidR="00A36BC9">
        <w:rPr>
          <w:rFonts w:asciiTheme="minorEastAsia" w:eastAsiaTheme="minorEastAsia" w:hAnsiTheme="minorEastAsia" w:hint="eastAsia"/>
          <w:sz w:val="24"/>
          <w:szCs w:val="24"/>
        </w:rPr>
        <w:t>重点工作</w:t>
      </w:r>
      <w:r w:rsidR="00A56991" w:rsidRPr="00442AC2">
        <w:rPr>
          <w:rFonts w:asciiTheme="minorEastAsia" w:eastAsiaTheme="minorEastAsia" w:hAnsiTheme="minorEastAsia"/>
          <w:sz w:val="24"/>
          <w:szCs w:val="24"/>
        </w:rPr>
        <w:t>是</w:t>
      </w:r>
      <w:r w:rsidR="00A56991" w:rsidRPr="00442AC2">
        <w:rPr>
          <w:rFonts w:eastAsiaTheme="minorEastAsia" w:hint="eastAsia"/>
          <w:sz w:val="21"/>
          <w:szCs w:val="21"/>
          <w:u w:val="single"/>
        </w:rPr>
        <w:t xml:space="preserve">              </w:t>
      </w:r>
    </w:p>
    <w:p w14:paraId="3B23E41E" w14:textId="6AF31D9A" w:rsidR="00C340F9" w:rsidRDefault="00C340F9" w:rsidP="00A36BC9">
      <w:pPr>
        <w:pStyle w:val="question-temp"/>
        <w:rPr>
          <w:rFonts w:eastAsiaTheme="minorEastAsia"/>
          <w:sz w:val="21"/>
          <w:szCs w:val="21"/>
          <w:u w:val="single"/>
        </w:rPr>
      </w:pPr>
    </w:p>
    <w:p w14:paraId="294590A8" w14:textId="2DF9EC11" w:rsidR="00332F27" w:rsidRPr="00FB6FC7" w:rsidRDefault="00C340F9" w:rsidP="00FB6FC7">
      <w:pPr>
        <w:pStyle w:val="question-temp"/>
        <w:rPr>
          <w:rFonts w:asciiTheme="minorEastAsia" w:hAnsiTheme="minorEastAsia"/>
          <w:shd w:val="pct15" w:color="auto" w:fill="FFFFFF"/>
        </w:rPr>
      </w:pPr>
      <w:r w:rsidRPr="00FB6FC7">
        <w:rPr>
          <w:rFonts w:eastAsiaTheme="minorEastAsia" w:hint="eastAsia"/>
          <w:b/>
          <w:bCs/>
          <w:sz w:val="21"/>
          <w:szCs w:val="21"/>
          <w:shd w:val="pct15" w:color="auto" w:fill="FFFFFF"/>
        </w:rPr>
        <w:t>人力板块</w:t>
      </w:r>
      <w:r w:rsidR="00FB6FC7" w:rsidRPr="00FB6FC7">
        <w:rPr>
          <w:rFonts w:eastAsiaTheme="minorEastAsia" w:hint="eastAsia"/>
          <w:b/>
          <w:bCs/>
          <w:sz w:val="21"/>
          <w:szCs w:val="21"/>
          <w:shd w:val="pct15" w:color="auto" w:fill="FFFFFF"/>
        </w:rPr>
        <w:t>专项调查</w:t>
      </w:r>
    </w:p>
    <w:p w14:paraId="71CD5300" w14:textId="7D2054B8" w:rsidR="00E54D91" w:rsidRPr="00E54D91" w:rsidRDefault="00AE2A35" w:rsidP="00E54D91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25</w:t>
      </w:r>
      <w:r w:rsidR="00E54D91">
        <w:rPr>
          <w:rFonts w:asciiTheme="minorEastAsia" w:hAnsiTheme="minorEastAsia"/>
        </w:rPr>
        <w:t>.</w:t>
      </w:r>
      <w:r w:rsidR="00E54D91" w:rsidRPr="00E54D91">
        <w:rPr>
          <w:rFonts w:asciiTheme="minorEastAsia" w:hAnsiTheme="minorEastAsia" w:hint="eastAsia"/>
        </w:rPr>
        <w:t xml:space="preserve"> </w:t>
      </w:r>
      <w:r w:rsidR="00E54D91" w:rsidRPr="00442AC2">
        <w:rPr>
          <w:rFonts w:asciiTheme="minorEastAsia" w:hAnsiTheme="minorEastAsia" w:hint="eastAsia"/>
        </w:rPr>
        <w:t>[</w:t>
      </w:r>
      <w:r w:rsidR="00E54D91" w:rsidRPr="00E54D91">
        <w:rPr>
          <w:rFonts w:asciiTheme="minorEastAsia" w:hAnsiTheme="minorEastAsia" w:hint="eastAsia"/>
        </w:rPr>
        <w:t>填空题 *</w:t>
      </w:r>
      <w:r w:rsidR="00E54D91" w:rsidRPr="00442AC2">
        <w:rPr>
          <w:rFonts w:asciiTheme="minorEastAsia" w:hAnsiTheme="minorEastAsia" w:hint="eastAsia"/>
        </w:rPr>
        <w:t>]</w:t>
      </w:r>
      <w:r w:rsidR="00E54D91" w:rsidRPr="00E54D91">
        <w:rPr>
          <w:rFonts w:hint="eastAsia"/>
        </w:rPr>
        <w:t xml:space="preserve"> </w:t>
      </w:r>
      <w:r w:rsidR="00E54D91" w:rsidRPr="00E54D91">
        <w:rPr>
          <w:rFonts w:asciiTheme="minorEastAsia" w:hAnsiTheme="minorEastAsia" w:hint="eastAsia"/>
        </w:rPr>
        <w:t>员工</w:t>
      </w:r>
      <w:proofErr w:type="gramStart"/>
      <w:r w:rsidR="00E54D91" w:rsidRPr="00E54D91">
        <w:rPr>
          <w:rFonts w:asciiTheme="minorEastAsia" w:hAnsiTheme="minorEastAsia" w:hint="eastAsia"/>
        </w:rPr>
        <w:t>年自然</w:t>
      </w:r>
      <w:proofErr w:type="gramEnd"/>
      <w:r w:rsidR="00E54D91" w:rsidRPr="00E54D91">
        <w:rPr>
          <w:rFonts w:asciiTheme="minorEastAsia" w:hAnsiTheme="minorEastAsia" w:hint="eastAsia"/>
        </w:rPr>
        <w:t>流失率（年度自然流失人数/年度总自有员工数）：</w:t>
      </w:r>
    </w:p>
    <w:p w14:paraId="6CF62B19" w14:textId="77777777" w:rsidR="00E54D91" w:rsidRPr="00E54D91" w:rsidRDefault="00E54D91" w:rsidP="00E54D91">
      <w:pPr>
        <w:spacing w:line="276" w:lineRule="auto"/>
        <w:rPr>
          <w:rFonts w:asciiTheme="minorEastAsia" w:hAnsiTheme="minorEastAsia"/>
        </w:rPr>
      </w:pPr>
      <w:r w:rsidRPr="00E54D91">
        <w:rPr>
          <w:rFonts w:asciiTheme="minorEastAsia" w:hAnsiTheme="minorEastAsia" w:hint="eastAsia"/>
        </w:rPr>
        <w:t>基层员工</w:t>
      </w:r>
      <w:proofErr w:type="gramStart"/>
      <w:r w:rsidRPr="00E54D91">
        <w:rPr>
          <w:rFonts w:asciiTheme="minorEastAsia" w:hAnsiTheme="minorEastAsia" w:hint="eastAsia"/>
        </w:rPr>
        <w:t>年自然</w:t>
      </w:r>
      <w:proofErr w:type="gramEnd"/>
      <w:r w:rsidRPr="00E54D91">
        <w:rPr>
          <w:rFonts w:asciiTheme="minorEastAsia" w:hAnsiTheme="minorEastAsia" w:hint="eastAsia"/>
        </w:rPr>
        <w:t>流失率：2021年___%，2020年___%。</w:t>
      </w:r>
    </w:p>
    <w:p w14:paraId="2DF44B92" w14:textId="3AE040EA" w:rsidR="00C960EF" w:rsidRPr="00A36BC9" w:rsidRDefault="00E54D91" w:rsidP="00E54D91">
      <w:pPr>
        <w:spacing w:line="276" w:lineRule="auto"/>
        <w:rPr>
          <w:rFonts w:asciiTheme="minorEastAsia" w:hAnsiTheme="minorEastAsia"/>
        </w:rPr>
      </w:pPr>
      <w:r w:rsidRPr="00E54D91">
        <w:rPr>
          <w:rFonts w:asciiTheme="minorEastAsia" w:hAnsiTheme="minorEastAsia" w:hint="eastAsia"/>
        </w:rPr>
        <w:t>管理层员工</w:t>
      </w:r>
      <w:proofErr w:type="gramStart"/>
      <w:r w:rsidRPr="00E54D91">
        <w:rPr>
          <w:rFonts w:asciiTheme="minorEastAsia" w:hAnsiTheme="minorEastAsia" w:hint="eastAsia"/>
        </w:rPr>
        <w:t>年自然</w:t>
      </w:r>
      <w:proofErr w:type="gramEnd"/>
      <w:r w:rsidRPr="00E54D91">
        <w:rPr>
          <w:rFonts w:asciiTheme="minorEastAsia" w:hAnsiTheme="minorEastAsia" w:hint="eastAsia"/>
        </w:rPr>
        <w:t>流失率：2021年___%，2020年___%。</w:t>
      </w:r>
    </w:p>
    <w:p w14:paraId="2DDC1566" w14:textId="32FDF28C" w:rsidR="00E54D91" w:rsidRDefault="00E54D91" w:rsidP="005412AD">
      <w:pPr>
        <w:spacing w:line="276" w:lineRule="auto"/>
        <w:rPr>
          <w:rFonts w:asciiTheme="minorEastAsia" w:hAnsiTheme="minorEastAsia"/>
        </w:rPr>
      </w:pPr>
    </w:p>
    <w:p w14:paraId="6AF66FB8" w14:textId="2410ABAA" w:rsidR="00AD4A2D" w:rsidRPr="00AD4A2D" w:rsidRDefault="00AE2A35" w:rsidP="00AD4A2D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26</w:t>
      </w:r>
      <w:r w:rsidR="00E54D91">
        <w:rPr>
          <w:rFonts w:asciiTheme="minorEastAsia" w:hAnsiTheme="minorEastAsia"/>
        </w:rPr>
        <w:t>.</w:t>
      </w:r>
      <w:r w:rsidR="00AD4A2D" w:rsidRPr="00AD4A2D">
        <w:rPr>
          <w:rFonts w:asciiTheme="minorEastAsia" w:hAnsiTheme="minorEastAsia" w:hint="eastAsia"/>
        </w:rPr>
        <w:t xml:space="preserve"> </w:t>
      </w:r>
      <w:r w:rsidR="00AD4A2D" w:rsidRPr="00442AC2">
        <w:rPr>
          <w:rFonts w:asciiTheme="minorEastAsia" w:hAnsiTheme="minorEastAsia" w:hint="eastAsia"/>
        </w:rPr>
        <w:t>[</w:t>
      </w:r>
      <w:r w:rsidR="00AD4A2D" w:rsidRPr="00E54D91">
        <w:rPr>
          <w:rFonts w:asciiTheme="minorEastAsia" w:hAnsiTheme="minorEastAsia" w:hint="eastAsia"/>
        </w:rPr>
        <w:t>填空题 *</w:t>
      </w:r>
      <w:r w:rsidR="00AD4A2D" w:rsidRPr="00442AC2">
        <w:rPr>
          <w:rFonts w:asciiTheme="minorEastAsia" w:hAnsiTheme="minorEastAsia" w:hint="eastAsia"/>
        </w:rPr>
        <w:t>]</w:t>
      </w:r>
      <w:r w:rsidR="00AD4A2D" w:rsidRPr="00AD4A2D">
        <w:rPr>
          <w:rFonts w:asciiTheme="minorEastAsia" w:hAnsiTheme="minorEastAsia" w:hint="eastAsia"/>
        </w:rPr>
        <w:t>人效水平（年度总销售额/年度自有员工人数）：</w:t>
      </w:r>
    </w:p>
    <w:p w14:paraId="02A15494" w14:textId="3975F1A7" w:rsidR="00AD4A2D" w:rsidRDefault="00AD4A2D" w:rsidP="00AD4A2D">
      <w:pPr>
        <w:spacing w:line="276" w:lineRule="auto"/>
        <w:rPr>
          <w:rFonts w:asciiTheme="minorEastAsia" w:hAnsiTheme="minorEastAsia"/>
        </w:rPr>
      </w:pPr>
      <w:r w:rsidRPr="00AD4A2D">
        <w:rPr>
          <w:rFonts w:asciiTheme="minorEastAsia" w:hAnsiTheme="minorEastAsia" w:hint="eastAsia"/>
        </w:rPr>
        <w:t>2021年___（万元/人），2020年___（万元/人）。</w:t>
      </w:r>
    </w:p>
    <w:p w14:paraId="7CC4743F" w14:textId="17AC9A43" w:rsidR="00AD4A2D" w:rsidRDefault="00AD4A2D" w:rsidP="00AD4A2D">
      <w:pPr>
        <w:spacing w:line="276" w:lineRule="auto"/>
        <w:rPr>
          <w:rFonts w:asciiTheme="minorEastAsia" w:hAnsiTheme="minorEastAsia"/>
        </w:rPr>
      </w:pPr>
    </w:p>
    <w:p w14:paraId="505447DD" w14:textId="4CC0DB77" w:rsidR="00AD4A2D" w:rsidRPr="00AD4A2D" w:rsidRDefault="00AE2A35" w:rsidP="00AD4A2D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27</w:t>
      </w:r>
      <w:r w:rsidR="00AD4A2D">
        <w:rPr>
          <w:rFonts w:asciiTheme="minorEastAsia" w:hAnsiTheme="minorEastAsia"/>
        </w:rPr>
        <w:t>.</w:t>
      </w:r>
      <w:r w:rsidR="00AD4A2D" w:rsidRPr="00AD4A2D">
        <w:rPr>
          <w:rFonts w:asciiTheme="minorEastAsia" w:hAnsiTheme="minorEastAsia" w:hint="eastAsia"/>
        </w:rPr>
        <w:t xml:space="preserve"> </w:t>
      </w:r>
      <w:r w:rsidR="00AD4A2D" w:rsidRPr="00442AC2">
        <w:rPr>
          <w:rFonts w:asciiTheme="minorEastAsia" w:hAnsiTheme="minorEastAsia" w:hint="eastAsia"/>
        </w:rPr>
        <w:t>[</w:t>
      </w:r>
      <w:r w:rsidR="00AD4A2D" w:rsidRPr="00E54D91">
        <w:rPr>
          <w:rFonts w:asciiTheme="minorEastAsia" w:hAnsiTheme="minorEastAsia" w:hint="eastAsia"/>
        </w:rPr>
        <w:t>填空题 *</w:t>
      </w:r>
      <w:r w:rsidR="00AD4A2D" w:rsidRPr="00442AC2">
        <w:rPr>
          <w:rFonts w:asciiTheme="minorEastAsia" w:hAnsiTheme="minorEastAsia" w:hint="eastAsia"/>
        </w:rPr>
        <w:t>]</w:t>
      </w:r>
      <w:r w:rsidR="00AD4A2D" w:rsidRPr="00AD4A2D">
        <w:rPr>
          <w:rFonts w:asciiTheme="minorEastAsia" w:hAnsiTheme="minorEastAsia" w:hint="eastAsia"/>
        </w:rPr>
        <w:t>人均薪酬增长率（本年度人均薪酬-上一年度人均薪酬）/上一年度人均薪酬：</w:t>
      </w:r>
    </w:p>
    <w:p w14:paraId="4C55C406" w14:textId="77777777" w:rsidR="00AD4A2D" w:rsidRPr="00AD4A2D" w:rsidRDefault="00AD4A2D" w:rsidP="00AD4A2D">
      <w:pPr>
        <w:spacing w:line="276" w:lineRule="auto"/>
        <w:rPr>
          <w:rFonts w:asciiTheme="minorEastAsia" w:hAnsiTheme="minorEastAsia"/>
        </w:rPr>
      </w:pPr>
      <w:r w:rsidRPr="00AD4A2D">
        <w:rPr>
          <w:rFonts w:asciiTheme="minorEastAsia" w:hAnsiTheme="minorEastAsia" w:hint="eastAsia"/>
        </w:rPr>
        <w:t>基层人均薪酬增长率：2021年___%，2020年___%。</w:t>
      </w:r>
    </w:p>
    <w:p w14:paraId="02D41CFE" w14:textId="4DF1543B" w:rsidR="00AD4A2D" w:rsidRDefault="00AD4A2D" w:rsidP="00AD4A2D">
      <w:pPr>
        <w:spacing w:line="276" w:lineRule="auto"/>
        <w:rPr>
          <w:rFonts w:asciiTheme="minorEastAsia" w:hAnsiTheme="minorEastAsia"/>
        </w:rPr>
      </w:pPr>
      <w:r w:rsidRPr="00AD4A2D">
        <w:rPr>
          <w:rFonts w:asciiTheme="minorEastAsia" w:hAnsiTheme="minorEastAsia" w:hint="eastAsia"/>
        </w:rPr>
        <w:t>管理</w:t>
      </w:r>
      <w:proofErr w:type="gramStart"/>
      <w:r w:rsidRPr="00AD4A2D">
        <w:rPr>
          <w:rFonts w:asciiTheme="minorEastAsia" w:hAnsiTheme="minorEastAsia" w:hint="eastAsia"/>
        </w:rPr>
        <w:t>层人均</w:t>
      </w:r>
      <w:proofErr w:type="gramEnd"/>
      <w:r w:rsidRPr="00AD4A2D">
        <w:rPr>
          <w:rFonts w:asciiTheme="minorEastAsia" w:hAnsiTheme="minorEastAsia" w:hint="eastAsia"/>
        </w:rPr>
        <w:t>薪酬增长率：2021年___%，2020年___%。</w:t>
      </w:r>
    </w:p>
    <w:p w14:paraId="3E3948FB" w14:textId="36B18E17" w:rsidR="00DB0908" w:rsidRDefault="00DB0908" w:rsidP="00AD4A2D">
      <w:pPr>
        <w:spacing w:line="276" w:lineRule="auto"/>
        <w:rPr>
          <w:rFonts w:asciiTheme="minorEastAsia" w:hAnsiTheme="minorEastAsia"/>
        </w:rPr>
      </w:pPr>
    </w:p>
    <w:p w14:paraId="32FFF8E4" w14:textId="60AFE34D" w:rsidR="00DB0908" w:rsidRPr="00DB0908" w:rsidRDefault="00AE2A35" w:rsidP="00DB0908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28</w:t>
      </w:r>
      <w:r w:rsidR="00DB0908">
        <w:rPr>
          <w:rFonts w:asciiTheme="minorEastAsia" w:hAnsiTheme="minorEastAsia"/>
        </w:rPr>
        <w:t>.</w:t>
      </w:r>
      <w:r w:rsidR="00DB0908" w:rsidRPr="00DB0908">
        <w:rPr>
          <w:rFonts w:hint="eastAsia"/>
        </w:rPr>
        <w:t xml:space="preserve"> </w:t>
      </w:r>
      <w:r w:rsidR="00DB0908" w:rsidRPr="00442AC2">
        <w:rPr>
          <w:rFonts w:asciiTheme="minorEastAsia" w:hAnsiTheme="minorEastAsia" w:hint="eastAsia"/>
        </w:rPr>
        <w:t>[</w:t>
      </w:r>
      <w:r w:rsidR="00DB0908" w:rsidRPr="00E54D91">
        <w:rPr>
          <w:rFonts w:asciiTheme="minorEastAsia" w:hAnsiTheme="minorEastAsia" w:hint="eastAsia"/>
        </w:rPr>
        <w:t>填空题 *</w:t>
      </w:r>
      <w:r w:rsidR="00DB0908" w:rsidRPr="00442AC2">
        <w:rPr>
          <w:rFonts w:asciiTheme="minorEastAsia" w:hAnsiTheme="minorEastAsia" w:hint="eastAsia"/>
        </w:rPr>
        <w:t>]</w:t>
      </w:r>
      <w:r w:rsidR="00DB0908" w:rsidRPr="00DB0908">
        <w:rPr>
          <w:rFonts w:asciiTheme="minorEastAsia" w:hAnsiTheme="minorEastAsia" w:hint="eastAsia"/>
        </w:rPr>
        <w:t>人事费用率（年度总人事成本/年度总销售额，总人事成本＝招聘成本+薪酬福利成本+培训成本+解除成本）：</w:t>
      </w:r>
    </w:p>
    <w:p w14:paraId="54A4D814" w14:textId="1C9DF768" w:rsidR="00DB0908" w:rsidRDefault="00DB0908" w:rsidP="00DB0908">
      <w:pPr>
        <w:spacing w:line="276" w:lineRule="auto"/>
        <w:rPr>
          <w:rFonts w:asciiTheme="minorEastAsia" w:hAnsiTheme="minorEastAsia"/>
        </w:rPr>
      </w:pPr>
      <w:r w:rsidRPr="00DB0908">
        <w:rPr>
          <w:rFonts w:asciiTheme="minorEastAsia" w:hAnsiTheme="minorEastAsia" w:hint="eastAsia"/>
        </w:rPr>
        <w:t>2021年___%，2020年___%。</w:t>
      </w:r>
    </w:p>
    <w:p w14:paraId="73291796" w14:textId="0A7AC849" w:rsidR="00DB0908" w:rsidRDefault="00DB0908" w:rsidP="00DB0908">
      <w:pPr>
        <w:spacing w:line="276" w:lineRule="auto"/>
        <w:rPr>
          <w:rFonts w:asciiTheme="minorEastAsia" w:hAnsiTheme="minorEastAsia"/>
        </w:rPr>
      </w:pPr>
    </w:p>
    <w:p w14:paraId="177DBA8B" w14:textId="18F326A3" w:rsidR="00DB0908" w:rsidRPr="00DB0908" w:rsidRDefault="00AE2A35" w:rsidP="00DB0908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29</w:t>
      </w:r>
      <w:r w:rsidR="00DB0908">
        <w:rPr>
          <w:rFonts w:asciiTheme="minorEastAsia" w:hAnsiTheme="minorEastAsia"/>
        </w:rPr>
        <w:t>.</w:t>
      </w:r>
      <w:r w:rsidR="00DB0908" w:rsidRPr="00DB0908">
        <w:rPr>
          <w:rFonts w:asciiTheme="minorEastAsia" w:hAnsiTheme="minorEastAsia" w:hint="eastAsia"/>
        </w:rPr>
        <w:t xml:space="preserve"> </w:t>
      </w:r>
      <w:r w:rsidR="00DB0908" w:rsidRPr="00442AC2">
        <w:rPr>
          <w:rFonts w:asciiTheme="minorEastAsia" w:hAnsiTheme="minorEastAsia" w:hint="eastAsia"/>
        </w:rPr>
        <w:t>[</w:t>
      </w:r>
      <w:r w:rsidR="00DB0908" w:rsidRPr="00E54D91">
        <w:rPr>
          <w:rFonts w:asciiTheme="minorEastAsia" w:hAnsiTheme="minorEastAsia" w:hint="eastAsia"/>
        </w:rPr>
        <w:t>填空题 *</w:t>
      </w:r>
      <w:r w:rsidR="00DB0908" w:rsidRPr="00442AC2">
        <w:rPr>
          <w:rFonts w:asciiTheme="minorEastAsia" w:hAnsiTheme="minorEastAsia" w:hint="eastAsia"/>
        </w:rPr>
        <w:t>]</w:t>
      </w:r>
      <w:r w:rsidR="00DB0908" w:rsidRPr="00DB0908">
        <w:rPr>
          <w:rFonts w:asciiTheme="minorEastAsia" w:hAnsiTheme="minorEastAsia" w:hint="eastAsia"/>
        </w:rPr>
        <w:t>灵活</w:t>
      </w:r>
      <w:proofErr w:type="gramStart"/>
      <w:r w:rsidR="00DB0908" w:rsidRPr="00DB0908">
        <w:rPr>
          <w:rFonts w:asciiTheme="minorEastAsia" w:hAnsiTheme="minorEastAsia" w:hint="eastAsia"/>
        </w:rPr>
        <w:t>用工占</w:t>
      </w:r>
      <w:proofErr w:type="gramEnd"/>
      <w:r w:rsidR="00DB0908" w:rsidRPr="00DB0908">
        <w:rPr>
          <w:rFonts w:asciiTheme="minorEastAsia" w:hAnsiTheme="minorEastAsia" w:hint="eastAsia"/>
        </w:rPr>
        <w:t>比（年度灵活用工人数/总人数）：</w:t>
      </w:r>
    </w:p>
    <w:p w14:paraId="2362567D" w14:textId="7A34D50F" w:rsidR="00DB0908" w:rsidRDefault="00DB0908" w:rsidP="00DB0908">
      <w:pPr>
        <w:spacing w:line="276" w:lineRule="auto"/>
        <w:rPr>
          <w:rFonts w:asciiTheme="minorEastAsia" w:hAnsiTheme="minorEastAsia"/>
        </w:rPr>
      </w:pPr>
      <w:r w:rsidRPr="00DB0908">
        <w:rPr>
          <w:rFonts w:asciiTheme="minorEastAsia" w:hAnsiTheme="minorEastAsia" w:hint="eastAsia"/>
        </w:rPr>
        <w:t>2021年___%，2020年___%。</w:t>
      </w:r>
    </w:p>
    <w:p w14:paraId="57DEAB71" w14:textId="1463E5CB" w:rsidR="007D7FA9" w:rsidRDefault="007D7FA9" w:rsidP="00DB0908">
      <w:pPr>
        <w:spacing w:line="276" w:lineRule="auto"/>
        <w:rPr>
          <w:rFonts w:asciiTheme="minorEastAsia" w:hAnsiTheme="minorEastAsia"/>
        </w:rPr>
      </w:pPr>
    </w:p>
    <w:p w14:paraId="4F2F2103" w14:textId="10E423FE" w:rsidR="007D7FA9" w:rsidRDefault="00AE2A35" w:rsidP="00DB0908">
      <w:pPr>
        <w:spacing w:line="276" w:lineRule="auto"/>
        <w:rPr>
          <w:rFonts w:asciiTheme="minorEastAsia" w:hAnsiTheme="minorEastAsia"/>
          <w:sz w:val="21"/>
          <w:szCs w:val="21"/>
          <w:u w:val="single"/>
          <w:shd w:val="clear" w:color="auto" w:fill="FFFFFF"/>
        </w:rPr>
      </w:pPr>
      <w:r>
        <w:rPr>
          <w:rFonts w:asciiTheme="minorEastAsia" w:hAnsiTheme="minorEastAsia"/>
        </w:rPr>
        <w:t>30</w:t>
      </w:r>
      <w:r w:rsidR="007D7FA9">
        <w:rPr>
          <w:rFonts w:asciiTheme="minorEastAsia" w:hAnsiTheme="minorEastAsia"/>
        </w:rPr>
        <w:t>.</w:t>
      </w:r>
      <w:r w:rsidR="00106C88">
        <w:rPr>
          <w:rFonts w:asciiTheme="minorEastAsia" w:hAnsiTheme="minorEastAsia"/>
        </w:rPr>
        <w:t xml:space="preserve"> </w:t>
      </w:r>
      <w:r w:rsidR="007D7FA9" w:rsidRPr="00442AC2">
        <w:rPr>
          <w:rFonts w:asciiTheme="minorEastAsia" w:hAnsiTheme="minorEastAsia" w:hint="eastAsia"/>
        </w:rPr>
        <w:t>[</w:t>
      </w:r>
      <w:r w:rsidR="007D7FA9" w:rsidRPr="00E54D91">
        <w:rPr>
          <w:rFonts w:asciiTheme="minorEastAsia" w:hAnsiTheme="minorEastAsia" w:hint="eastAsia"/>
        </w:rPr>
        <w:t>填空题 *</w:t>
      </w:r>
      <w:r w:rsidR="007D7FA9" w:rsidRPr="00442AC2">
        <w:rPr>
          <w:rFonts w:asciiTheme="minorEastAsia" w:hAnsiTheme="minorEastAsia" w:hint="eastAsia"/>
        </w:rPr>
        <w:t>]</w:t>
      </w:r>
      <w:r w:rsidR="007D7FA9">
        <w:rPr>
          <w:rFonts w:asciiTheme="minorEastAsia" w:hAnsiTheme="minorEastAsia"/>
        </w:rPr>
        <w:t>2021</w:t>
      </w:r>
      <w:r w:rsidR="007D7FA9">
        <w:rPr>
          <w:rFonts w:asciiTheme="minorEastAsia" w:hAnsiTheme="minorEastAsia" w:hint="eastAsia"/>
        </w:rPr>
        <w:t>年关键岗位人才满足率（关键岗位在岗人数/关键岗位人员编制，关键岗位包括但不限于研发、采购、运营、营销、店长、市场开发等，请按岗位填写人才满足率，例：采购8</w:t>
      </w:r>
      <w:r w:rsidR="007D7FA9">
        <w:rPr>
          <w:rFonts w:asciiTheme="minorEastAsia" w:hAnsiTheme="minorEastAsia"/>
        </w:rPr>
        <w:t>0</w:t>
      </w:r>
      <w:r w:rsidR="007D7FA9">
        <w:rPr>
          <w:rFonts w:asciiTheme="minorEastAsia" w:hAnsiTheme="minorEastAsia" w:hint="eastAsia"/>
        </w:rPr>
        <w:t>%）</w:t>
      </w:r>
      <w:r w:rsidR="007D7FA9">
        <w:rPr>
          <w:rFonts w:asciiTheme="minorEastAsia" w:hAnsiTheme="minorEastAsia"/>
          <w:sz w:val="21"/>
          <w:szCs w:val="21"/>
          <w:u w:val="single"/>
          <w:shd w:val="clear" w:color="auto" w:fill="FFFFFF"/>
        </w:rPr>
        <w:t>_____________________________________________</w:t>
      </w:r>
    </w:p>
    <w:p w14:paraId="329DC2F6" w14:textId="026CF0AE" w:rsidR="007D7FA9" w:rsidRDefault="007D7FA9" w:rsidP="00DB0908">
      <w:pPr>
        <w:spacing w:line="276" w:lineRule="auto"/>
        <w:rPr>
          <w:rFonts w:asciiTheme="minorEastAsia" w:hAnsiTheme="minorEastAsia"/>
        </w:rPr>
      </w:pPr>
    </w:p>
    <w:p w14:paraId="5C0D7A28" w14:textId="6D91EA12" w:rsidR="00106C88" w:rsidRPr="00106C88" w:rsidRDefault="00AE2A35" w:rsidP="00106C88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31</w:t>
      </w:r>
      <w:r w:rsidR="007D7FA9">
        <w:rPr>
          <w:rFonts w:asciiTheme="minorEastAsia" w:hAnsiTheme="minorEastAsia"/>
        </w:rPr>
        <w:t>.</w:t>
      </w:r>
      <w:r w:rsidR="00AC5737" w:rsidRPr="00AC5737">
        <w:rPr>
          <w:rFonts w:asciiTheme="minorEastAsia" w:hAnsiTheme="minorEastAsia" w:hint="eastAsia"/>
        </w:rPr>
        <w:t xml:space="preserve"> </w:t>
      </w:r>
      <w:r w:rsidR="00AC5737" w:rsidRPr="00442AC2">
        <w:rPr>
          <w:rFonts w:asciiTheme="minorEastAsia" w:hAnsiTheme="minorEastAsia" w:hint="eastAsia"/>
        </w:rPr>
        <w:t>[</w:t>
      </w:r>
      <w:r w:rsidR="00AC5737" w:rsidRPr="00E54D91">
        <w:rPr>
          <w:rFonts w:asciiTheme="minorEastAsia" w:hAnsiTheme="minorEastAsia" w:hint="eastAsia"/>
        </w:rPr>
        <w:t>填空题 *</w:t>
      </w:r>
      <w:r w:rsidR="00AC5737" w:rsidRPr="00442AC2">
        <w:rPr>
          <w:rFonts w:asciiTheme="minorEastAsia" w:hAnsiTheme="minorEastAsia" w:hint="eastAsia"/>
        </w:rPr>
        <w:t>]</w:t>
      </w:r>
      <w:r w:rsidR="00106C88" w:rsidRPr="00106C88">
        <w:rPr>
          <w:rFonts w:asciiTheme="minorEastAsia" w:hAnsiTheme="minorEastAsia" w:hint="eastAsia"/>
        </w:rPr>
        <w:t>培训成本占比（年度总培训成本/年度总人事成本*100%，总培训成本=讲师</w:t>
      </w:r>
      <w:proofErr w:type="gramStart"/>
      <w:r w:rsidR="00106C88" w:rsidRPr="00106C88">
        <w:rPr>
          <w:rFonts w:asciiTheme="minorEastAsia" w:hAnsiTheme="minorEastAsia" w:hint="eastAsia"/>
        </w:rPr>
        <w:t>课酬+</w:t>
      </w:r>
      <w:proofErr w:type="gramEnd"/>
      <w:r w:rsidR="00106C88" w:rsidRPr="00106C88">
        <w:rPr>
          <w:rFonts w:asciiTheme="minorEastAsia" w:hAnsiTheme="minorEastAsia" w:hint="eastAsia"/>
        </w:rPr>
        <w:t>课程建设+培训项目实施+设备设施+组织运营，总人事成本＝招聘成本+薪酬福利成本+培训成本+解除成本）：</w:t>
      </w:r>
    </w:p>
    <w:p w14:paraId="2859F770" w14:textId="56049286" w:rsidR="007D7FA9" w:rsidRDefault="00106C88" w:rsidP="00106C88">
      <w:pPr>
        <w:spacing w:line="276" w:lineRule="auto"/>
        <w:rPr>
          <w:rFonts w:asciiTheme="minorEastAsia" w:hAnsiTheme="minorEastAsia"/>
        </w:rPr>
      </w:pPr>
      <w:r w:rsidRPr="00106C88">
        <w:rPr>
          <w:rFonts w:asciiTheme="minorEastAsia" w:hAnsiTheme="minorEastAsia" w:hint="eastAsia"/>
        </w:rPr>
        <w:t>2021年___%，2020年___%。</w:t>
      </w:r>
    </w:p>
    <w:p w14:paraId="0875F11B" w14:textId="2FAF44CB" w:rsidR="00106C88" w:rsidRDefault="00106C88" w:rsidP="00106C88">
      <w:pPr>
        <w:spacing w:line="276" w:lineRule="auto"/>
        <w:rPr>
          <w:rFonts w:asciiTheme="minorEastAsia" w:hAnsiTheme="minorEastAsia"/>
        </w:rPr>
      </w:pPr>
    </w:p>
    <w:p w14:paraId="721847D7" w14:textId="15FD752E" w:rsidR="00727F69" w:rsidRPr="00727F69" w:rsidRDefault="00AE2A35" w:rsidP="00727F69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32</w:t>
      </w:r>
      <w:r w:rsidR="00727F69">
        <w:rPr>
          <w:rFonts w:asciiTheme="minorEastAsia" w:hAnsiTheme="minorEastAsia"/>
        </w:rPr>
        <w:t>.</w:t>
      </w:r>
      <w:r w:rsidR="00727F69" w:rsidRPr="00AC5737">
        <w:rPr>
          <w:rFonts w:asciiTheme="minorEastAsia" w:hAnsiTheme="minorEastAsia" w:hint="eastAsia"/>
        </w:rPr>
        <w:t xml:space="preserve"> </w:t>
      </w:r>
      <w:r w:rsidR="00727F69" w:rsidRPr="00442AC2">
        <w:rPr>
          <w:rFonts w:asciiTheme="minorEastAsia" w:hAnsiTheme="minorEastAsia" w:hint="eastAsia"/>
        </w:rPr>
        <w:t>[</w:t>
      </w:r>
      <w:r w:rsidR="00727F69" w:rsidRPr="00E54D91">
        <w:rPr>
          <w:rFonts w:asciiTheme="minorEastAsia" w:hAnsiTheme="minorEastAsia" w:hint="eastAsia"/>
        </w:rPr>
        <w:t>填空题 *</w:t>
      </w:r>
      <w:r w:rsidR="00727F69" w:rsidRPr="00442AC2">
        <w:rPr>
          <w:rFonts w:asciiTheme="minorEastAsia" w:hAnsiTheme="minorEastAsia" w:hint="eastAsia"/>
        </w:rPr>
        <w:t>]</w:t>
      </w:r>
      <w:r w:rsidR="00727F69" w:rsidRPr="00727F69">
        <w:rPr>
          <w:rFonts w:asciiTheme="minorEastAsia" w:hAnsiTheme="minorEastAsia" w:hint="eastAsia"/>
        </w:rPr>
        <w:t>培训覆盖率（年度参加培训的人数/年度自有员工人数）：</w:t>
      </w:r>
    </w:p>
    <w:p w14:paraId="71EEEB1F" w14:textId="3CE096C9" w:rsidR="00106C88" w:rsidRDefault="00727F69" w:rsidP="00727F69">
      <w:pPr>
        <w:spacing w:line="276" w:lineRule="auto"/>
        <w:rPr>
          <w:rFonts w:asciiTheme="minorEastAsia" w:hAnsiTheme="minorEastAsia"/>
        </w:rPr>
      </w:pPr>
      <w:r w:rsidRPr="00727F69">
        <w:rPr>
          <w:rFonts w:asciiTheme="minorEastAsia" w:hAnsiTheme="minorEastAsia" w:hint="eastAsia"/>
        </w:rPr>
        <w:t>2021年___%，2020年___%。</w:t>
      </w:r>
    </w:p>
    <w:p w14:paraId="0F057DE8" w14:textId="60BBDB6F" w:rsidR="00727F69" w:rsidRDefault="00727F69" w:rsidP="00727F69">
      <w:pPr>
        <w:spacing w:line="276" w:lineRule="auto"/>
        <w:rPr>
          <w:rFonts w:asciiTheme="minorEastAsia" w:hAnsiTheme="minorEastAsia"/>
        </w:rPr>
      </w:pPr>
    </w:p>
    <w:p w14:paraId="655C85C7" w14:textId="1C812C3B" w:rsidR="00727F69" w:rsidRPr="00727F69" w:rsidRDefault="00AE2A35" w:rsidP="00727F69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lastRenderedPageBreak/>
        <w:t>33</w:t>
      </w:r>
      <w:r w:rsidR="00727F69">
        <w:rPr>
          <w:rFonts w:asciiTheme="minorEastAsia" w:hAnsiTheme="minorEastAsia"/>
        </w:rPr>
        <w:t>.[</w:t>
      </w:r>
      <w:r w:rsidR="00727F69">
        <w:rPr>
          <w:rFonts w:asciiTheme="minorEastAsia" w:hAnsiTheme="minorEastAsia" w:hint="eastAsia"/>
        </w:rPr>
        <w:t>填空题</w:t>
      </w:r>
      <w:r w:rsidR="00727F69">
        <w:rPr>
          <w:rFonts w:asciiTheme="minorEastAsia" w:hAnsiTheme="minorEastAsia"/>
        </w:rPr>
        <w:t>]</w:t>
      </w:r>
      <w:r w:rsidR="00727F69" w:rsidRPr="00727F69">
        <w:rPr>
          <w:rFonts w:asciiTheme="minorEastAsia" w:hAnsiTheme="minorEastAsia" w:hint="eastAsia"/>
        </w:rPr>
        <w:t>年度人均培训时长：</w:t>
      </w:r>
    </w:p>
    <w:p w14:paraId="298512DD" w14:textId="77777777" w:rsidR="00727F69" w:rsidRPr="00727F69" w:rsidRDefault="00727F69" w:rsidP="00727F69">
      <w:pPr>
        <w:spacing w:line="276" w:lineRule="auto"/>
        <w:rPr>
          <w:rFonts w:asciiTheme="minorEastAsia" w:hAnsiTheme="minorEastAsia"/>
        </w:rPr>
      </w:pPr>
      <w:r w:rsidRPr="00727F69">
        <w:rPr>
          <w:rFonts w:asciiTheme="minorEastAsia" w:hAnsiTheme="minorEastAsia" w:hint="eastAsia"/>
        </w:rPr>
        <w:t>总体人均培训时长：2021年___小时/人，2020年___小时/人。</w:t>
      </w:r>
    </w:p>
    <w:p w14:paraId="71316D84" w14:textId="77777777" w:rsidR="00727F69" w:rsidRPr="00727F69" w:rsidRDefault="00727F69" w:rsidP="00727F69">
      <w:pPr>
        <w:spacing w:line="276" w:lineRule="auto"/>
        <w:rPr>
          <w:rFonts w:asciiTheme="minorEastAsia" w:hAnsiTheme="minorEastAsia"/>
        </w:rPr>
      </w:pPr>
      <w:r w:rsidRPr="00727F69">
        <w:rPr>
          <w:rFonts w:asciiTheme="minorEastAsia" w:hAnsiTheme="minorEastAsia" w:hint="eastAsia"/>
        </w:rPr>
        <w:t>总部员工年度人均培训时长：2021年___小时/人，2020年___小时/人。</w:t>
      </w:r>
    </w:p>
    <w:p w14:paraId="21DE2D55" w14:textId="0C7A74DF" w:rsidR="00727F69" w:rsidRDefault="00727F69" w:rsidP="00727F69">
      <w:pPr>
        <w:spacing w:line="276" w:lineRule="auto"/>
        <w:rPr>
          <w:rFonts w:asciiTheme="minorEastAsia" w:hAnsiTheme="minorEastAsia"/>
        </w:rPr>
      </w:pPr>
      <w:r w:rsidRPr="00727F69">
        <w:rPr>
          <w:rFonts w:asciiTheme="minorEastAsia" w:hAnsiTheme="minorEastAsia" w:hint="eastAsia"/>
        </w:rPr>
        <w:t>门店员工年度人均培训时长：2021年___小时/人，2020年___小时/人。</w:t>
      </w:r>
    </w:p>
    <w:p w14:paraId="50E2464F" w14:textId="13B0207D" w:rsidR="00727F69" w:rsidRDefault="00727F69" w:rsidP="00727F69">
      <w:pPr>
        <w:spacing w:line="276" w:lineRule="auto"/>
        <w:rPr>
          <w:rFonts w:asciiTheme="minorEastAsia" w:hAnsiTheme="minorEastAsia"/>
        </w:rPr>
      </w:pPr>
    </w:p>
    <w:p w14:paraId="443D6EB2" w14:textId="447D248C" w:rsidR="00727F69" w:rsidRPr="00727F69" w:rsidRDefault="00AE2A35" w:rsidP="00727F69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34</w:t>
      </w:r>
      <w:r w:rsidR="00727F69">
        <w:rPr>
          <w:rFonts w:asciiTheme="minorEastAsia" w:hAnsiTheme="minorEastAsia"/>
        </w:rPr>
        <w:t>.</w:t>
      </w:r>
      <w:r w:rsidR="00727F69" w:rsidRPr="00727F69">
        <w:rPr>
          <w:rFonts w:hint="eastAsia"/>
        </w:rPr>
        <w:t xml:space="preserve"> </w:t>
      </w:r>
      <w:r w:rsidR="00727F69">
        <w:rPr>
          <w:rFonts w:asciiTheme="minorEastAsia" w:hAnsiTheme="minorEastAsia"/>
        </w:rPr>
        <w:t>[</w:t>
      </w:r>
      <w:r w:rsidR="00727F69">
        <w:rPr>
          <w:rFonts w:hint="eastAsia"/>
        </w:rPr>
        <w:t>填空题</w:t>
      </w:r>
      <w:r w:rsidR="00727F69">
        <w:rPr>
          <w:rFonts w:asciiTheme="minorEastAsia" w:hAnsiTheme="minorEastAsia"/>
        </w:rPr>
        <w:t>]</w:t>
      </w:r>
      <w:r w:rsidR="00727F69" w:rsidRPr="00727F69">
        <w:rPr>
          <w:rFonts w:asciiTheme="minorEastAsia" w:hAnsiTheme="minorEastAsia" w:hint="eastAsia"/>
        </w:rPr>
        <w:t>2021年员工培训课程设置结构占比：</w:t>
      </w:r>
    </w:p>
    <w:p w14:paraId="66DB2271" w14:textId="1C81FC94" w:rsidR="00727F69" w:rsidRDefault="00727F69" w:rsidP="00727F69">
      <w:pPr>
        <w:spacing w:line="276" w:lineRule="auto"/>
        <w:rPr>
          <w:rFonts w:asciiTheme="minorEastAsia" w:hAnsiTheme="minorEastAsia"/>
        </w:rPr>
      </w:pPr>
      <w:r w:rsidRPr="00727F69">
        <w:rPr>
          <w:rFonts w:asciiTheme="minorEastAsia" w:hAnsiTheme="minorEastAsia" w:hint="eastAsia"/>
        </w:rPr>
        <w:t>通用</w:t>
      </w:r>
      <w:proofErr w:type="gramStart"/>
      <w:r w:rsidRPr="00727F69">
        <w:rPr>
          <w:rFonts w:asciiTheme="minorEastAsia" w:hAnsiTheme="minorEastAsia" w:hint="eastAsia"/>
        </w:rPr>
        <w:t>培训占</w:t>
      </w:r>
      <w:proofErr w:type="gramEnd"/>
      <w:r w:rsidRPr="00727F69">
        <w:rPr>
          <w:rFonts w:asciiTheme="minorEastAsia" w:hAnsiTheme="minorEastAsia" w:hint="eastAsia"/>
        </w:rPr>
        <w:t>总体培训的____%,岗位专业知识</w:t>
      </w:r>
      <w:proofErr w:type="gramStart"/>
      <w:r w:rsidRPr="00727F69">
        <w:rPr>
          <w:rFonts w:asciiTheme="minorEastAsia" w:hAnsiTheme="minorEastAsia" w:hint="eastAsia"/>
        </w:rPr>
        <w:t>培训占</w:t>
      </w:r>
      <w:proofErr w:type="gramEnd"/>
      <w:r w:rsidRPr="00727F69">
        <w:rPr>
          <w:rFonts w:asciiTheme="minorEastAsia" w:hAnsiTheme="minorEastAsia" w:hint="eastAsia"/>
        </w:rPr>
        <w:t>总体培训的____%，岗位技能</w:t>
      </w:r>
      <w:proofErr w:type="gramStart"/>
      <w:r w:rsidRPr="00727F69">
        <w:rPr>
          <w:rFonts w:asciiTheme="minorEastAsia" w:hAnsiTheme="minorEastAsia" w:hint="eastAsia"/>
        </w:rPr>
        <w:t>实训占总体</w:t>
      </w:r>
      <w:proofErr w:type="gramEnd"/>
      <w:r w:rsidRPr="00727F69">
        <w:rPr>
          <w:rFonts w:asciiTheme="minorEastAsia" w:hAnsiTheme="minorEastAsia" w:hint="eastAsia"/>
        </w:rPr>
        <w:t>培训的____%。</w:t>
      </w:r>
    </w:p>
    <w:p w14:paraId="41C38482" w14:textId="77777777" w:rsidR="00876753" w:rsidRDefault="00876753" w:rsidP="00727F69">
      <w:pPr>
        <w:spacing w:line="276" w:lineRule="auto"/>
        <w:rPr>
          <w:rFonts w:asciiTheme="minorEastAsia" w:hAnsiTheme="minorEastAsia"/>
        </w:rPr>
      </w:pPr>
    </w:p>
    <w:p w14:paraId="7FBC0AC4" w14:textId="4B12DE04" w:rsidR="00C960EF" w:rsidRPr="00FB6FC7" w:rsidRDefault="00C960EF" w:rsidP="005412AD">
      <w:pPr>
        <w:spacing w:line="276" w:lineRule="auto"/>
        <w:rPr>
          <w:rFonts w:asciiTheme="minorEastAsia" w:hAnsiTheme="minorEastAsia"/>
          <w:shd w:val="pct15" w:color="auto" w:fill="FFFFFF"/>
        </w:rPr>
      </w:pPr>
      <w:r w:rsidRPr="00FB6FC7">
        <w:rPr>
          <w:rFonts w:asciiTheme="minorEastAsia" w:hAnsiTheme="minorEastAsia" w:hint="eastAsia"/>
          <w:shd w:val="pct15" w:color="auto" w:fill="FFFFFF"/>
        </w:rPr>
        <w:t>【</w:t>
      </w:r>
      <w:r w:rsidR="00573D0A" w:rsidRPr="00FB6FC7">
        <w:rPr>
          <w:rFonts w:asciiTheme="minorEastAsia" w:hAnsiTheme="minorEastAsia" w:hint="eastAsia"/>
          <w:shd w:val="pct15" w:color="auto" w:fill="FFFFFF"/>
        </w:rPr>
        <w:t>给</w:t>
      </w:r>
      <w:r w:rsidRPr="00FB6FC7">
        <w:rPr>
          <w:rFonts w:asciiTheme="minorEastAsia" w:hAnsiTheme="minorEastAsia" w:hint="eastAsia"/>
          <w:shd w:val="pct15" w:color="auto" w:fill="FFFFFF"/>
        </w:rPr>
        <w:t>协会</w:t>
      </w:r>
      <w:r w:rsidR="00573D0A" w:rsidRPr="00FB6FC7">
        <w:rPr>
          <w:rFonts w:asciiTheme="minorEastAsia" w:hAnsiTheme="minorEastAsia" w:hint="eastAsia"/>
          <w:shd w:val="pct15" w:color="auto" w:fill="FFFFFF"/>
        </w:rPr>
        <w:t>的建议</w:t>
      </w:r>
      <w:r w:rsidRPr="00FB6FC7">
        <w:rPr>
          <w:rFonts w:asciiTheme="minorEastAsia" w:hAnsiTheme="minorEastAsia" w:hint="eastAsia"/>
          <w:shd w:val="pct15" w:color="auto" w:fill="FFFFFF"/>
        </w:rPr>
        <w:t>】</w:t>
      </w:r>
    </w:p>
    <w:p w14:paraId="6DBC5404" w14:textId="7EC5CFF6" w:rsidR="00C960EF" w:rsidRPr="00C960EF" w:rsidRDefault="00AE2A35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35</w:t>
      </w:r>
      <w:r w:rsidR="00573D0A">
        <w:rPr>
          <w:rFonts w:asciiTheme="minorEastAsia" w:hAnsiTheme="minorEastAsia"/>
        </w:rPr>
        <w:t>.</w:t>
      </w:r>
      <w:r w:rsidR="00573D0A" w:rsidRPr="00573D0A">
        <w:rPr>
          <w:rFonts w:hint="eastAsia"/>
        </w:rPr>
        <w:t xml:space="preserve"> </w:t>
      </w:r>
      <w:r w:rsidR="00573D0A" w:rsidRPr="00573D0A">
        <w:rPr>
          <w:rFonts w:asciiTheme="minorEastAsia" w:hAnsiTheme="minorEastAsia" w:hint="eastAsia"/>
        </w:rPr>
        <w:t>[多选题]</w:t>
      </w:r>
      <w:r w:rsidR="00C960EF" w:rsidRPr="00C960EF">
        <w:rPr>
          <w:rFonts w:asciiTheme="minorEastAsia" w:hAnsiTheme="minorEastAsia" w:hint="eastAsia"/>
        </w:rPr>
        <w:t>针对食物浪费的有效解决，</w:t>
      </w:r>
      <w:r w:rsidR="00573D0A">
        <w:rPr>
          <w:rFonts w:asciiTheme="minorEastAsia" w:hAnsiTheme="minorEastAsia" w:hint="eastAsia"/>
        </w:rPr>
        <w:t>您在</w:t>
      </w:r>
      <w:r w:rsidR="00C960EF" w:rsidRPr="00C960EF">
        <w:rPr>
          <w:rFonts w:asciiTheme="minorEastAsia" w:hAnsiTheme="minorEastAsia" w:hint="eastAsia"/>
        </w:rPr>
        <w:t>以下哪些方面需要了解或</w:t>
      </w:r>
      <w:r w:rsidR="00573D0A">
        <w:rPr>
          <w:rFonts w:asciiTheme="minorEastAsia" w:hAnsiTheme="minorEastAsia" w:hint="eastAsia"/>
        </w:rPr>
        <w:t>需要协会提供</w:t>
      </w:r>
      <w:r w:rsidR="00C960EF" w:rsidRPr="00C960EF">
        <w:rPr>
          <w:rFonts w:asciiTheme="minorEastAsia" w:hAnsiTheme="minorEastAsia" w:hint="eastAsia"/>
        </w:rPr>
        <w:t>帮助？</w:t>
      </w:r>
    </w:p>
    <w:p w14:paraId="6CF00CA5" w14:textId="636C2938" w:rsidR="00C960EF" w:rsidRP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A</w:t>
      </w:r>
      <w:r>
        <w:rPr>
          <w:rFonts w:asciiTheme="minorEastAsia" w:hAnsiTheme="minorEastAsia" w:hint="eastAsia"/>
        </w:rPr>
        <w:t>如何</w:t>
      </w:r>
      <w:r w:rsidR="00C960EF" w:rsidRPr="00C960EF">
        <w:rPr>
          <w:rFonts w:asciiTheme="minorEastAsia" w:hAnsiTheme="minorEastAsia" w:hint="eastAsia"/>
        </w:rPr>
        <w:t>参考行业基准值，制定企业自身合理的食物损耗比例/</w:t>
      </w:r>
      <w:proofErr w:type="gramStart"/>
      <w:r w:rsidR="00C960EF" w:rsidRPr="00C960EF">
        <w:rPr>
          <w:rFonts w:asciiTheme="minorEastAsia" w:hAnsiTheme="minorEastAsia" w:hint="eastAsia"/>
        </w:rPr>
        <w:t>厨余垃圾</w:t>
      </w:r>
      <w:proofErr w:type="gramEnd"/>
      <w:r w:rsidR="00C960EF" w:rsidRPr="00C960EF">
        <w:rPr>
          <w:rFonts w:asciiTheme="minorEastAsia" w:hAnsiTheme="minorEastAsia" w:hint="eastAsia"/>
        </w:rPr>
        <w:t>减量化指标</w:t>
      </w:r>
    </w:p>
    <w:p w14:paraId="5022050F" w14:textId="5B2D3E4D" w:rsidR="00C960EF" w:rsidRP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B</w:t>
      </w:r>
      <w:r w:rsidR="00C960EF" w:rsidRPr="00C960EF">
        <w:rPr>
          <w:rFonts w:asciiTheme="minorEastAsia" w:hAnsiTheme="minorEastAsia" w:hint="eastAsia"/>
        </w:rPr>
        <w:t>食品储存及加工的新技术或设备</w:t>
      </w:r>
    </w:p>
    <w:p w14:paraId="4428F8AD" w14:textId="4776358A" w:rsidR="00C960EF" w:rsidRP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C</w:t>
      </w:r>
      <w:r>
        <w:rPr>
          <w:rFonts w:asciiTheme="minorEastAsia" w:hAnsiTheme="minorEastAsia" w:hint="eastAsia"/>
        </w:rPr>
        <w:t>如何</w:t>
      </w:r>
      <w:r w:rsidR="00C960EF" w:rsidRPr="00C960EF">
        <w:rPr>
          <w:rFonts w:asciiTheme="minorEastAsia" w:hAnsiTheme="minorEastAsia" w:hint="eastAsia"/>
        </w:rPr>
        <w:t>在食品精益管理上</w:t>
      </w:r>
      <w:r>
        <w:rPr>
          <w:rFonts w:asciiTheme="minorEastAsia" w:hAnsiTheme="minorEastAsia" w:hint="eastAsia"/>
        </w:rPr>
        <w:t>提供</w:t>
      </w:r>
      <w:r w:rsidR="00C960EF" w:rsidRPr="00C960EF">
        <w:rPr>
          <w:rFonts w:asciiTheme="minorEastAsia" w:hAnsiTheme="minorEastAsia" w:hint="eastAsia"/>
        </w:rPr>
        <w:t>具体有效的解决方案或手段</w:t>
      </w:r>
    </w:p>
    <w:p w14:paraId="72D8D1B9" w14:textId="72E56E2C" w:rsidR="00C960EF" w:rsidRP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D</w:t>
      </w:r>
      <w:r w:rsidR="00C960EF" w:rsidRPr="00C960EF">
        <w:rPr>
          <w:rFonts w:asciiTheme="minorEastAsia" w:hAnsiTheme="minorEastAsia" w:hint="eastAsia"/>
        </w:rPr>
        <w:t>各级政府出台更具体的实施细则或要求，如食品捐赠流程等</w:t>
      </w:r>
    </w:p>
    <w:p w14:paraId="6A9151AA" w14:textId="3D3D0E79" w:rsid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E</w:t>
      </w:r>
      <w:r w:rsidR="00C960EF" w:rsidRPr="00C960EF">
        <w:rPr>
          <w:rFonts w:asciiTheme="minorEastAsia" w:hAnsiTheme="minorEastAsia" w:hint="eastAsia"/>
        </w:rPr>
        <w:t>行业协会提供可供企业参考的</w:t>
      </w:r>
      <w:r>
        <w:rPr>
          <w:rFonts w:asciiTheme="minorEastAsia" w:hAnsiTheme="minorEastAsia" w:hint="eastAsia"/>
        </w:rPr>
        <w:t>社团</w:t>
      </w:r>
      <w:r w:rsidR="00C960EF" w:rsidRPr="00C960EF">
        <w:rPr>
          <w:rFonts w:asciiTheme="minorEastAsia" w:hAnsiTheme="minorEastAsia" w:hint="eastAsia"/>
        </w:rPr>
        <w:t>标准或</w:t>
      </w:r>
      <w:r>
        <w:rPr>
          <w:rFonts w:asciiTheme="minorEastAsia" w:hAnsiTheme="minorEastAsia" w:hint="eastAsia"/>
        </w:rPr>
        <w:t>实施</w:t>
      </w:r>
      <w:r w:rsidR="00C960EF" w:rsidRPr="00C960EF">
        <w:rPr>
          <w:rFonts w:asciiTheme="minorEastAsia" w:hAnsiTheme="minorEastAsia" w:hint="eastAsia"/>
        </w:rPr>
        <w:t>工具</w:t>
      </w:r>
    </w:p>
    <w:p w14:paraId="18EEEFA1" w14:textId="7896545E" w:rsidR="00C960EF" w:rsidRDefault="00876753" w:rsidP="00C960E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F暂不需要</w:t>
      </w:r>
    </w:p>
    <w:p w14:paraId="3DC5574D" w14:textId="77777777" w:rsidR="00C960EF" w:rsidRPr="00442AC2" w:rsidRDefault="00C960EF" w:rsidP="00C960EF">
      <w:pPr>
        <w:spacing w:line="276" w:lineRule="auto"/>
        <w:rPr>
          <w:rFonts w:asciiTheme="minorEastAsia" w:hAnsiTheme="minorEastAsia"/>
        </w:rPr>
      </w:pPr>
    </w:p>
    <w:p w14:paraId="5426606D" w14:textId="1D07BA80" w:rsidR="0094232F" w:rsidRPr="00442AC2" w:rsidRDefault="00AE2A35" w:rsidP="0094232F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36</w:t>
      </w:r>
      <w:r w:rsidR="0094232F" w:rsidRPr="00442AC2">
        <w:rPr>
          <w:rFonts w:asciiTheme="minorEastAsia" w:hAnsiTheme="minorEastAsia" w:hint="eastAsia"/>
        </w:rPr>
        <w:t>.</w:t>
      </w:r>
      <w:r w:rsidR="00A56991" w:rsidRPr="00442AC2">
        <w:rPr>
          <w:rFonts w:asciiTheme="minorEastAsia" w:hAnsiTheme="minorEastAsia" w:hint="eastAsia"/>
        </w:rPr>
        <w:t xml:space="preserve"> </w:t>
      </w:r>
      <w:r w:rsidR="00573D0A" w:rsidRPr="00573D0A">
        <w:rPr>
          <w:rFonts w:asciiTheme="minorEastAsia" w:hAnsiTheme="minorEastAsia" w:hint="eastAsia"/>
        </w:rPr>
        <w:t>[填空题]贵司</w:t>
      </w:r>
      <w:r w:rsidR="00573D0A">
        <w:rPr>
          <w:rFonts w:asciiTheme="minorEastAsia" w:hAnsiTheme="minorEastAsia" w:hint="eastAsia"/>
        </w:rPr>
        <w:t>对协会开展工作的建议</w:t>
      </w:r>
      <w:r w:rsidR="00573D0A" w:rsidRPr="00573D0A">
        <w:rPr>
          <w:rFonts w:asciiTheme="minorEastAsia" w:hAnsiTheme="minorEastAsia" w:hint="eastAsia"/>
        </w:rPr>
        <w:t xml:space="preserve">是             </w:t>
      </w:r>
    </w:p>
    <w:p w14:paraId="0B01A84F" w14:textId="77777777" w:rsidR="001805AE" w:rsidRPr="00442AC2" w:rsidRDefault="001805AE" w:rsidP="005412AD">
      <w:pPr>
        <w:spacing w:line="276" w:lineRule="auto"/>
        <w:rPr>
          <w:rFonts w:asciiTheme="minorEastAsia" w:hAnsiTheme="minorEastAsia"/>
        </w:rPr>
      </w:pPr>
    </w:p>
    <w:p w14:paraId="720D8058" w14:textId="4752D2A9" w:rsidR="001805AE" w:rsidRPr="00442AC2" w:rsidRDefault="00AE2A35" w:rsidP="005412AD">
      <w:pPr>
        <w:spacing w:line="276" w:lineRule="auto"/>
        <w:rPr>
          <w:rFonts w:asciiTheme="minorEastAsia" w:hAnsiTheme="minorEastAsia"/>
        </w:rPr>
      </w:pPr>
      <w:r>
        <w:rPr>
          <w:rFonts w:asciiTheme="minorEastAsia" w:hAnsiTheme="minorEastAsia"/>
        </w:rPr>
        <w:t>37</w:t>
      </w:r>
      <w:r w:rsidR="00332F27" w:rsidRPr="00442AC2">
        <w:rPr>
          <w:rFonts w:asciiTheme="minorEastAsia" w:hAnsiTheme="minorEastAsia" w:hint="eastAsia"/>
        </w:rPr>
        <w:t>.</w:t>
      </w:r>
      <w:r w:rsidR="0054089F" w:rsidRPr="00442AC2">
        <w:rPr>
          <w:rFonts w:asciiTheme="minorEastAsia" w:hAnsiTheme="minorEastAsia" w:hint="eastAsia"/>
        </w:rPr>
        <w:t xml:space="preserve"> </w:t>
      </w:r>
      <w:r w:rsidR="005E4BB9">
        <w:rPr>
          <w:rFonts w:asciiTheme="minorEastAsia" w:hAnsiTheme="minorEastAsia" w:hint="eastAsia"/>
        </w:rPr>
        <w:t>填表</w:t>
      </w:r>
      <w:r w:rsidR="001805AE" w:rsidRPr="00442AC2">
        <w:rPr>
          <w:rFonts w:asciiTheme="minorEastAsia" w:hAnsiTheme="minorEastAsia"/>
        </w:rPr>
        <w:t>人</w:t>
      </w:r>
      <w:r w:rsidR="0054089F" w:rsidRPr="00442AC2">
        <w:rPr>
          <w:rFonts w:asciiTheme="minorEastAsia" w:hAnsiTheme="minorEastAsia" w:hint="eastAsia"/>
        </w:rPr>
        <w:t>：</w:t>
      </w:r>
      <w:r w:rsidR="00332F27" w:rsidRPr="00442AC2">
        <w:rPr>
          <w:rFonts w:asciiTheme="minorEastAsia" w:hAnsiTheme="minorEastAsia"/>
        </w:rPr>
        <w:t>姓名</w:t>
      </w:r>
      <w:r w:rsidR="001805AE" w:rsidRPr="00442AC2">
        <w:rPr>
          <w:rFonts w:asciiTheme="minorEastAsia" w:hAnsiTheme="minorEastAsia"/>
        </w:rPr>
        <w:t>____________</w:t>
      </w:r>
      <w:r w:rsidR="00263DC9" w:rsidRPr="00442AC2">
        <w:rPr>
          <w:rFonts w:asciiTheme="minorEastAsia" w:hAnsiTheme="minorEastAsia" w:hint="eastAsia"/>
        </w:rPr>
        <w:t>，</w:t>
      </w:r>
      <w:r w:rsidR="001805AE" w:rsidRPr="00442AC2">
        <w:rPr>
          <w:rFonts w:asciiTheme="minorEastAsia" w:hAnsiTheme="minorEastAsia"/>
        </w:rPr>
        <w:t>手机号_____</w:t>
      </w:r>
      <w:r w:rsidR="0054089F" w:rsidRPr="00442AC2">
        <w:rPr>
          <w:rFonts w:asciiTheme="minorEastAsia" w:hAnsiTheme="minorEastAsia" w:hint="eastAsia"/>
          <w:u w:val="single"/>
        </w:rPr>
        <w:t xml:space="preserve">         </w:t>
      </w:r>
      <w:r w:rsidR="001805AE" w:rsidRPr="00442AC2">
        <w:rPr>
          <w:rFonts w:asciiTheme="minorEastAsia" w:hAnsiTheme="minorEastAsia"/>
        </w:rPr>
        <w:t>__________</w:t>
      </w:r>
    </w:p>
    <w:p w14:paraId="15EED0AB" w14:textId="02C88105" w:rsidR="00BC547C" w:rsidRDefault="00BC547C" w:rsidP="005412AD">
      <w:pPr>
        <w:spacing w:line="276" w:lineRule="auto"/>
        <w:rPr>
          <w:rFonts w:asciiTheme="minorEastAsia" w:hAnsiTheme="minorEastAsia"/>
        </w:rPr>
      </w:pPr>
    </w:p>
    <w:p w14:paraId="610A4799" w14:textId="77777777" w:rsidR="002D6F19" w:rsidRDefault="002D6F19" w:rsidP="005412AD">
      <w:pPr>
        <w:spacing w:line="276" w:lineRule="auto"/>
        <w:rPr>
          <w:rFonts w:asciiTheme="minorEastAsia" w:hAnsiTheme="minorEastAsia" w:hint="eastAsia"/>
        </w:rPr>
      </w:pPr>
    </w:p>
    <w:p w14:paraId="1AF928B0" w14:textId="55504088" w:rsidR="002D6F19" w:rsidRPr="002D6F19" w:rsidRDefault="002D6F19" w:rsidP="005412AD">
      <w:pPr>
        <w:spacing w:line="276" w:lineRule="auto"/>
        <w:rPr>
          <w:rFonts w:asciiTheme="minorEastAsia" w:hAnsiTheme="minorEastAsia" w:hint="eastAsia"/>
          <w:b/>
          <w:bCs/>
        </w:rPr>
      </w:pPr>
      <w:r w:rsidRPr="002D6F19">
        <w:rPr>
          <w:rFonts w:asciiTheme="minorEastAsia" w:hAnsiTheme="minorEastAsia" w:hint="eastAsia"/>
          <w:b/>
          <w:bCs/>
        </w:rPr>
        <w:t>请采用在线填报方式，可直接扫描</w:t>
      </w:r>
      <w:proofErr w:type="gramStart"/>
      <w:r w:rsidRPr="002D6F19">
        <w:rPr>
          <w:rFonts w:asciiTheme="minorEastAsia" w:hAnsiTheme="minorEastAsia" w:hint="eastAsia"/>
          <w:b/>
          <w:bCs/>
        </w:rPr>
        <w:t>二维码或</w:t>
      </w:r>
      <w:proofErr w:type="gramEnd"/>
      <w:r w:rsidRPr="002D6F19">
        <w:rPr>
          <w:rFonts w:asciiTheme="minorEastAsia" w:hAnsiTheme="minorEastAsia" w:hint="eastAsia"/>
          <w:b/>
          <w:bCs/>
        </w:rPr>
        <w:t>点击链接进入填报页面。</w:t>
      </w:r>
    </w:p>
    <w:p w14:paraId="3D7FA0B9" w14:textId="0B73789A" w:rsidR="002D6F19" w:rsidRPr="002D6F19" w:rsidRDefault="002D6F19" w:rsidP="005412AD">
      <w:pPr>
        <w:spacing w:line="276" w:lineRule="auto"/>
        <w:rPr>
          <w:rFonts w:asciiTheme="minorEastAsia" w:hAnsiTheme="minorEastAsia" w:hint="eastAsia"/>
        </w:rPr>
      </w:pPr>
      <w:r w:rsidRPr="002D6F19">
        <w:rPr>
          <w:rFonts w:asciiTheme="minorEastAsia" w:hAnsiTheme="minorEastAsia"/>
          <w:noProof/>
        </w:rPr>
        <w:drawing>
          <wp:inline distT="0" distB="0" distL="0" distR="0" wp14:anchorId="3644D240" wp14:editId="1D41549E">
            <wp:extent cx="1547495" cy="154749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7495" cy="154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hint="eastAsia"/>
        </w:rPr>
        <w:t xml:space="preserve"> </w:t>
      </w:r>
      <w:r>
        <w:rPr>
          <w:rFonts w:asciiTheme="minorEastAsia" w:hAnsiTheme="minorEastAsia"/>
        </w:rPr>
        <w:t xml:space="preserve">       </w:t>
      </w:r>
      <w:r w:rsidRPr="002D6F19">
        <w:rPr>
          <w:rFonts w:asciiTheme="minorEastAsia" w:hAnsiTheme="minorEastAsia" w:hint="eastAsia"/>
        </w:rPr>
        <w:t>http://lxi.me/n5but</w:t>
      </w:r>
    </w:p>
    <w:p w14:paraId="2A48E75E" w14:textId="77777777" w:rsidR="002D6F19" w:rsidRDefault="002D6F19" w:rsidP="005412AD">
      <w:pPr>
        <w:spacing w:line="276" w:lineRule="auto"/>
        <w:rPr>
          <w:rFonts w:asciiTheme="minorEastAsia" w:hAnsiTheme="minorEastAsia"/>
        </w:rPr>
      </w:pPr>
    </w:p>
    <w:p w14:paraId="6CD03AA7" w14:textId="3F1BD861" w:rsidR="00BC547C" w:rsidRPr="00442AC2" w:rsidRDefault="00BC547C" w:rsidP="005412AD">
      <w:pPr>
        <w:spacing w:line="276" w:lineRule="auto"/>
        <w:rPr>
          <w:rFonts w:asciiTheme="minorEastAsia" w:hAnsiTheme="minorEastAsia"/>
        </w:rPr>
      </w:pPr>
      <w:bookmarkStart w:id="5" w:name="_GoBack"/>
      <w:bookmarkEnd w:id="5"/>
      <w:r w:rsidRPr="00442AC2">
        <w:rPr>
          <w:rFonts w:asciiTheme="minorEastAsia" w:hAnsiTheme="minorEastAsia" w:hint="eastAsia"/>
          <w:noProof/>
          <w:bdr w:val="none" w:sz="0" w:space="0" w:color="aut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A782A47" wp14:editId="034BEEEB">
                <wp:simplePos x="0" y="0"/>
                <wp:positionH relativeFrom="column">
                  <wp:posOffset>-8890</wp:posOffset>
                </wp:positionH>
                <wp:positionV relativeFrom="paragraph">
                  <wp:posOffset>118110</wp:posOffset>
                </wp:positionV>
                <wp:extent cx="2000250" cy="0"/>
                <wp:effectExtent l="0" t="0" r="19050" b="1905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6968C8A" id="直接连接符 1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7pt,9.3pt" to="156.8pt,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" strokecolor="#4579b8 [3044]"/>
            </w:pict>
          </mc:Fallback>
        </mc:AlternateContent>
      </w:r>
    </w:p>
    <w:p w14:paraId="206A9EF0" w14:textId="31101EA8" w:rsidR="00BC547C" w:rsidRPr="00442AC2" w:rsidRDefault="00BC547C" w:rsidP="00BC547C">
      <w:pPr>
        <w:pStyle w:val="aa"/>
        <w:numPr>
          <w:ilvl w:val="0"/>
          <w:numId w:val="10"/>
        </w:numPr>
        <w:spacing w:line="460" w:lineRule="exact"/>
        <w:ind w:firstLineChars="0"/>
        <w:rPr>
          <w:rFonts w:ascii="楷体" w:eastAsia="楷体" w:hAnsi="楷体"/>
        </w:rPr>
      </w:pPr>
      <w:r w:rsidRPr="00442AC2">
        <w:rPr>
          <w:rFonts w:ascii="楷体" w:eastAsia="楷体" w:hAnsi="楷体" w:hint="eastAsia"/>
        </w:rPr>
        <w:t xml:space="preserve">协会填报咨询：孙女士  （010）68784940 </w:t>
      </w:r>
      <w:r w:rsidRPr="00442AC2">
        <w:rPr>
          <w:rFonts w:ascii="楷体" w:eastAsia="楷体" w:hAnsi="楷体"/>
        </w:rPr>
        <w:t xml:space="preserve"> </w:t>
      </w:r>
      <w:r w:rsidRPr="00442AC2">
        <w:rPr>
          <w:rFonts w:ascii="楷体" w:eastAsia="楷体" w:hAnsi="楷体" w:hint="eastAsia"/>
        </w:rPr>
        <w:t>13911405055</w:t>
      </w:r>
    </w:p>
    <w:p w14:paraId="05C7FEA6" w14:textId="4B3935C2" w:rsidR="00BC547C" w:rsidRPr="00442AC2" w:rsidRDefault="00BC547C" w:rsidP="00BC547C">
      <w:pPr>
        <w:spacing w:line="460" w:lineRule="exact"/>
        <w:ind w:firstLineChars="200" w:firstLine="480"/>
        <w:rPr>
          <w:rFonts w:ascii="楷体" w:eastAsia="楷体" w:hAnsi="楷体"/>
        </w:rPr>
      </w:pPr>
      <w:r w:rsidRPr="00442AC2">
        <w:rPr>
          <w:rFonts w:ascii="楷体" w:eastAsia="楷体" w:hAnsi="楷体" w:hint="eastAsia"/>
        </w:rPr>
        <w:t>E-mail：</w:t>
      </w:r>
      <w:hyperlink r:id="rId12" w:history="1">
        <w:r w:rsidRPr="00442AC2">
          <w:rPr>
            <w:rStyle w:val="af1"/>
            <w:rFonts w:ascii="楷体" w:eastAsia="楷体" w:hAnsi="楷体"/>
            <w:color w:val="auto"/>
          </w:rPr>
          <w:t>nicole</w:t>
        </w:r>
        <w:r w:rsidRPr="00442AC2">
          <w:rPr>
            <w:rStyle w:val="af1"/>
            <w:rFonts w:ascii="楷体" w:eastAsia="楷体" w:hAnsi="楷体" w:hint="eastAsia"/>
            <w:color w:val="auto"/>
          </w:rPr>
          <w:t>@ccfa.org.cn</w:t>
        </w:r>
      </w:hyperlink>
      <w:r w:rsidRPr="00442AC2">
        <w:rPr>
          <w:rFonts w:ascii="楷体" w:eastAsia="楷体" w:hAnsi="楷体" w:hint="eastAsia"/>
        </w:rPr>
        <w:t xml:space="preserve"> </w:t>
      </w:r>
    </w:p>
    <w:sectPr w:rsidR="00BC547C" w:rsidRPr="00442AC2" w:rsidSect="008155FE">
      <w:type w:val="continuous"/>
      <w:pgSz w:w="12240" w:h="15840"/>
      <w:pgMar w:top="851" w:right="1304" w:bottom="851" w:left="130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8D88BB" w14:textId="77777777" w:rsidR="00CB199F" w:rsidRDefault="00CB199F" w:rsidP="0021231A">
      <w:r>
        <w:separator/>
      </w:r>
    </w:p>
  </w:endnote>
  <w:endnote w:type="continuationSeparator" w:id="0">
    <w:p w14:paraId="5371B670" w14:textId="77777777" w:rsidR="00CB199F" w:rsidRDefault="00CB199F" w:rsidP="002123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9024E7" w14:textId="77777777" w:rsidR="00CB199F" w:rsidRDefault="00CB199F" w:rsidP="0021231A">
      <w:r>
        <w:separator/>
      </w:r>
    </w:p>
  </w:footnote>
  <w:footnote w:type="continuationSeparator" w:id="0">
    <w:p w14:paraId="238574AF" w14:textId="77777777" w:rsidR="00CB199F" w:rsidRDefault="00CB199F" w:rsidP="002123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F219A6" w14:textId="7C4547A3" w:rsidR="00BA02E1" w:rsidRDefault="00BA02E1" w:rsidP="00BE2E9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F018F8" w14:textId="08DA2E15" w:rsidR="00BA02E1" w:rsidRDefault="00BA02E1" w:rsidP="00BE2E90">
    <w:pPr>
      <w:pStyle w:val="a3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0A26CF" w14:textId="3E37C31F" w:rsidR="00BA02E1" w:rsidRDefault="00BA02E1" w:rsidP="006208AB">
    <w:pPr>
      <w:pStyle w:val="a3"/>
      <w:pBdr>
        <w:bottom w:val="single" w:sz="6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912C9"/>
    <w:multiLevelType w:val="hybridMultilevel"/>
    <w:tmpl w:val="C48CD1E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0C50920"/>
    <w:multiLevelType w:val="hybridMultilevel"/>
    <w:tmpl w:val="9FBA0F8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847F8C"/>
    <w:multiLevelType w:val="hybridMultilevel"/>
    <w:tmpl w:val="BF76B6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DD64DD8"/>
    <w:multiLevelType w:val="hybridMultilevel"/>
    <w:tmpl w:val="A63E37F8"/>
    <w:lvl w:ilvl="0" w:tplc="BC10282C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7E225A"/>
    <w:multiLevelType w:val="hybridMultilevel"/>
    <w:tmpl w:val="219491A2"/>
    <w:lvl w:ilvl="0" w:tplc="722C61CA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E0E06A8"/>
    <w:multiLevelType w:val="hybridMultilevel"/>
    <w:tmpl w:val="0718A7B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9BC0E5F"/>
    <w:multiLevelType w:val="hybridMultilevel"/>
    <w:tmpl w:val="1A101D9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7DC64F7"/>
    <w:multiLevelType w:val="hybridMultilevel"/>
    <w:tmpl w:val="40427880"/>
    <w:lvl w:ilvl="0" w:tplc="2BCC8718">
      <w:start w:val="29"/>
      <w:numFmt w:val="bullet"/>
      <w:lvlText w:val="■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A1E022B"/>
    <w:multiLevelType w:val="hybridMultilevel"/>
    <w:tmpl w:val="9F6EDFC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7986DCB"/>
    <w:multiLevelType w:val="hybridMultilevel"/>
    <w:tmpl w:val="A1141C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  <w:num w:numId="6">
    <w:abstractNumId w:val="6"/>
  </w:num>
  <w:num w:numId="7">
    <w:abstractNumId w:val="8"/>
  </w:num>
  <w:num w:numId="8">
    <w:abstractNumId w:val="5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60060"/>
    <w:rsid w:val="000004D5"/>
    <w:rsid w:val="00002FB5"/>
    <w:rsid w:val="00004DE6"/>
    <w:rsid w:val="00006EEB"/>
    <w:rsid w:val="00011ED1"/>
    <w:rsid w:val="0001330A"/>
    <w:rsid w:val="00015CA2"/>
    <w:rsid w:val="00016D32"/>
    <w:rsid w:val="00017AC5"/>
    <w:rsid w:val="000201DC"/>
    <w:rsid w:val="0002043C"/>
    <w:rsid w:val="00023434"/>
    <w:rsid w:val="00024984"/>
    <w:rsid w:val="00030D1F"/>
    <w:rsid w:val="00031F4E"/>
    <w:rsid w:val="00034DC2"/>
    <w:rsid w:val="00036611"/>
    <w:rsid w:val="0003747C"/>
    <w:rsid w:val="00043576"/>
    <w:rsid w:val="00051972"/>
    <w:rsid w:val="0005368B"/>
    <w:rsid w:val="00060060"/>
    <w:rsid w:val="00061348"/>
    <w:rsid w:val="000613AA"/>
    <w:rsid w:val="0006321F"/>
    <w:rsid w:val="000639D6"/>
    <w:rsid w:val="000670A7"/>
    <w:rsid w:val="00067335"/>
    <w:rsid w:val="00070483"/>
    <w:rsid w:val="00070E89"/>
    <w:rsid w:val="0007101D"/>
    <w:rsid w:val="00071DFA"/>
    <w:rsid w:val="000843FE"/>
    <w:rsid w:val="000857DE"/>
    <w:rsid w:val="0008740B"/>
    <w:rsid w:val="00090FB7"/>
    <w:rsid w:val="0009222D"/>
    <w:rsid w:val="000927D1"/>
    <w:rsid w:val="00093AF1"/>
    <w:rsid w:val="000941CF"/>
    <w:rsid w:val="000A05E5"/>
    <w:rsid w:val="000A0CE9"/>
    <w:rsid w:val="000A2E9E"/>
    <w:rsid w:val="000A38AF"/>
    <w:rsid w:val="000A5427"/>
    <w:rsid w:val="000A5D95"/>
    <w:rsid w:val="000B0192"/>
    <w:rsid w:val="000B33D1"/>
    <w:rsid w:val="000B4561"/>
    <w:rsid w:val="000C1B01"/>
    <w:rsid w:val="000C204A"/>
    <w:rsid w:val="000C2C19"/>
    <w:rsid w:val="000C447F"/>
    <w:rsid w:val="000C49BA"/>
    <w:rsid w:val="000D357E"/>
    <w:rsid w:val="000D3868"/>
    <w:rsid w:val="000D3AA3"/>
    <w:rsid w:val="000D6BF4"/>
    <w:rsid w:val="000E0AC9"/>
    <w:rsid w:val="000E14AC"/>
    <w:rsid w:val="000E2145"/>
    <w:rsid w:val="000E2463"/>
    <w:rsid w:val="000E2CD3"/>
    <w:rsid w:val="000E2D5A"/>
    <w:rsid w:val="000E3E54"/>
    <w:rsid w:val="000E426D"/>
    <w:rsid w:val="000E4748"/>
    <w:rsid w:val="000F0475"/>
    <w:rsid w:val="000F05A6"/>
    <w:rsid w:val="000F3762"/>
    <w:rsid w:val="000F4486"/>
    <w:rsid w:val="00100898"/>
    <w:rsid w:val="00102DA8"/>
    <w:rsid w:val="001042F9"/>
    <w:rsid w:val="00105E6E"/>
    <w:rsid w:val="001069B0"/>
    <w:rsid w:val="00106C88"/>
    <w:rsid w:val="001075E4"/>
    <w:rsid w:val="00113778"/>
    <w:rsid w:val="00115ED8"/>
    <w:rsid w:val="001202E5"/>
    <w:rsid w:val="001206C0"/>
    <w:rsid w:val="00120840"/>
    <w:rsid w:val="00122768"/>
    <w:rsid w:val="00125590"/>
    <w:rsid w:val="00125B5A"/>
    <w:rsid w:val="00125F91"/>
    <w:rsid w:val="001260E4"/>
    <w:rsid w:val="00126944"/>
    <w:rsid w:val="0012731A"/>
    <w:rsid w:val="00130B2E"/>
    <w:rsid w:val="0013415F"/>
    <w:rsid w:val="001351C0"/>
    <w:rsid w:val="001364A8"/>
    <w:rsid w:val="001365FE"/>
    <w:rsid w:val="00137AB9"/>
    <w:rsid w:val="00137FB2"/>
    <w:rsid w:val="001404C4"/>
    <w:rsid w:val="0014187E"/>
    <w:rsid w:val="00143E37"/>
    <w:rsid w:val="001470DC"/>
    <w:rsid w:val="00150BEC"/>
    <w:rsid w:val="00152734"/>
    <w:rsid w:val="00153B4B"/>
    <w:rsid w:val="00154511"/>
    <w:rsid w:val="001624DF"/>
    <w:rsid w:val="00162E8E"/>
    <w:rsid w:val="001633BF"/>
    <w:rsid w:val="00166381"/>
    <w:rsid w:val="00166D09"/>
    <w:rsid w:val="0017037D"/>
    <w:rsid w:val="0017192A"/>
    <w:rsid w:val="00174F65"/>
    <w:rsid w:val="001805AE"/>
    <w:rsid w:val="0018063E"/>
    <w:rsid w:val="00182F76"/>
    <w:rsid w:val="00185E4D"/>
    <w:rsid w:val="00192778"/>
    <w:rsid w:val="00192CB7"/>
    <w:rsid w:val="0019362A"/>
    <w:rsid w:val="00196A70"/>
    <w:rsid w:val="00197610"/>
    <w:rsid w:val="001A1641"/>
    <w:rsid w:val="001A4121"/>
    <w:rsid w:val="001A542B"/>
    <w:rsid w:val="001A6F11"/>
    <w:rsid w:val="001B10B1"/>
    <w:rsid w:val="001B1C8F"/>
    <w:rsid w:val="001B377A"/>
    <w:rsid w:val="001C19FA"/>
    <w:rsid w:val="001C272F"/>
    <w:rsid w:val="001C42BD"/>
    <w:rsid w:val="001C6948"/>
    <w:rsid w:val="001C7E5C"/>
    <w:rsid w:val="001D217D"/>
    <w:rsid w:val="001D3166"/>
    <w:rsid w:val="001D47CC"/>
    <w:rsid w:val="001D7654"/>
    <w:rsid w:val="001E2DA6"/>
    <w:rsid w:val="001E3F89"/>
    <w:rsid w:val="001E6ACC"/>
    <w:rsid w:val="001F0066"/>
    <w:rsid w:val="001F0737"/>
    <w:rsid w:val="001F0967"/>
    <w:rsid w:val="001F227D"/>
    <w:rsid w:val="001F410D"/>
    <w:rsid w:val="001F4248"/>
    <w:rsid w:val="001F566C"/>
    <w:rsid w:val="002006EC"/>
    <w:rsid w:val="00203754"/>
    <w:rsid w:val="0020641D"/>
    <w:rsid w:val="0020765E"/>
    <w:rsid w:val="00207E9F"/>
    <w:rsid w:val="00211F68"/>
    <w:rsid w:val="0021231A"/>
    <w:rsid w:val="0021269B"/>
    <w:rsid w:val="002152EA"/>
    <w:rsid w:val="002204E2"/>
    <w:rsid w:val="002204E5"/>
    <w:rsid w:val="002208F4"/>
    <w:rsid w:val="00223641"/>
    <w:rsid w:val="00223EFD"/>
    <w:rsid w:val="0022770A"/>
    <w:rsid w:val="002342F8"/>
    <w:rsid w:val="00234405"/>
    <w:rsid w:val="00235963"/>
    <w:rsid w:val="00237387"/>
    <w:rsid w:val="00242744"/>
    <w:rsid w:val="00243BB5"/>
    <w:rsid w:val="00244D27"/>
    <w:rsid w:val="002457C0"/>
    <w:rsid w:val="00245A5E"/>
    <w:rsid w:val="002460B8"/>
    <w:rsid w:val="00247CFB"/>
    <w:rsid w:val="00250398"/>
    <w:rsid w:val="002508E8"/>
    <w:rsid w:val="00251829"/>
    <w:rsid w:val="00251C1D"/>
    <w:rsid w:val="00255B1A"/>
    <w:rsid w:val="00255DA7"/>
    <w:rsid w:val="00255DC3"/>
    <w:rsid w:val="00261889"/>
    <w:rsid w:val="00263DC9"/>
    <w:rsid w:val="00263EB4"/>
    <w:rsid w:val="00265BC5"/>
    <w:rsid w:val="00265FFB"/>
    <w:rsid w:val="002708EE"/>
    <w:rsid w:val="002713BC"/>
    <w:rsid w:val="002718C2"/>
    <w:rsid w:val="0027667C"/>
    <w:rsid w:val="00277C55"/>
    <w:rsid w:val="00281148"/>
    <w:rsid w:val="002841F3"/>
    <w:rsid w:val="00285802"/>
    <w:rsid w:val="00286D21"/>
    <w:rsid w:val="002877AD"/>
    <w:rsid w:val="00287AC1"/>
    <w:rsid w:val="0029511A"/>
    <w:rsid w:val="002976C2"/>
    <w:rsid w:val="002B0807"/>
    <w:rsid w:val="002B1998"/>
    <w:rsid w:val="002B2065"/>
    <w:rsid w:val="002B501E"/>
    <w:rsid w:val="002B763B"/>
    <w:rsid w:val="002B7C61"/>
    <w:rsid w:val="002C51B8"/>
    <w:rsid w:val="002C585C"/>
    <w:rsid w:val="002D0F0C"/>
    <w:rsid w:val="002D526D"/>
    <w:rsid w:val="002D6F19"/>
    <w:rsid w:val="002E2B86"/>
    <w:rsid w:val="002E4943"/>
    <w:rsid w:val="002E5AE4"/>
    <w:rsid w:val="002E5BD0"/>
    <w:rsid w:val="002F14AF"/>
    <w:rsid w:val="002F5E86"/>
    <w:rsid w:val="002F5FFE"/>
    <w:rsid w:val="002F6CB2"/>
    <w:rsid w:val="00301086"/>
    <w:rsid w:val="00304F96"/>
    <w:rsid w:val="003075CF"/>
    <w:rsid w:val="0032017F"/>
    <w:rsid w:val="00320C1C"/>
    <w:rsid w:val="00321599"/>
    <w:rsid w:val="00324513"/>
    <w:rsid w:val="0032701A"/>
    <w:rsid w:val="003270D6"/>
    <w:rsid w:val="00330E94"/>
    <w:rsid w:val="00332F27"/>
    <w:rsid w:val="00334069"/>
    <w:rsid w:val="003365CC"/>
    <w:rsid w:val="003403C7"/>
    <w:rsid w:val="003416E4"/>
    <w:rsid w:val="00341700"/>
    <w:rsid w:val="00341A15"/>
    <w:rsid w:val="00342C72"/>
    <w:rsid w:val="0034346A"/>
    <w:rsid w:val="003437BD"/>
    <w:rsid w:val="0034522D"/>
    <w:rsid w:val="003460DC"/>
    <w:rsid w:val="003471FC"/>
    <w:rsid w:val="003501E2"/>
    <w:rsid w:val="00352467"/>
    <w:rsid w:val="00355AB0"/>
    <w:rsid w:val="003565CD"/>
    <w:rsid w:val="003572A6"/>
    <w:rsid w:val="003622B5"/>
    <w:rsid w:val="00363012"/>
    <w:rsid w:val="00367277"/>
    <w:rsid w:val="0037277F"/>
    <w:rsid w:val="00372E98"/>
    <w:rsid w:val="0037391E"/>
    <w:rsid w:val="003763DA"/>
    <w:rsid w:val="00381F9E"/>
    <w:rsid w:val="003856C0"/>
    <w:rsid w:val="00393788"/>
    <w:rsid w:val="00394A69"/>
    <w:rsid w:val="003952B4"/>
    <w:rsid w:val="003A02A2"/>
    <w:rsid w:val="003A42F9"/>
    <w:rsid w:val="003A768B"/>
    <w:rsid w:val="003A7B9C"/>
    <w:rsid w:val="003B1A21"/>
    <w:rsid w:val="003B2BC8"/>
    <w:rsid w:val="003B4C76"/>
    <w:rsid w:val="003B552D"/>
    <w:rsid w:val="003B5C03"/>
    <w:rsid w:val="003B7302"/>
    <w:rsid w:val="003C04DC"/>
    <w:rsid w:val="003C632C"/>
    <w:rsid w:val="003D10E6"/>
    <w:rsid w:val="003D2D29"/>
    <w:rsid w:val="003D5715"/>
    <w:rsid w:val="003E366A"/>
    <w:rsid w:val="00400AE4"/>
    <w:rsid w:val="004035E9"/>
    <w:rsid w:val="004042AC"/>
    <w:rsid w:val="00406E6E"/>
    <w:rsid w:val="00407D21"/>
    <w:rsid w:val="00410115"/>
    <w:rsid w:val="00410ADE"/>
    <w:rsid w:val="00413CA2"/>
    <w:rsid w:val="00416319"/>
    <w:rsid w:val="004173D8"/>
    <w:rsid w:val="00420D61"/>
    <w:rsid w:val="004226A9"/>
    <w:rsid w:val="00425735"/>
    <w:rsid w:val="004268AC"/>
    <w:rsid w:val="00426C72"/>
    <w:rsid w:val="00431198"/>
    <w:rsid w:val="00431BFB"/>
    <w:rsid w:val="004354E3"/>
    <w:rsid w:val="00437D65"/>
    <w:rsid w:val="00437FC7"/>
    <w:rsid w:val="00441A07"/>
    <w:rsid w:val="00441D98"/>
    <w:rsid w:val="00442AC2"/>
    <w:rsid w:val="004434F6"/>
    <w:rsid w:val="0045150A"/>
    <w:rsid w:val="004521B6"/>
    <w:rsid w:val="00454E8A"/>
    <w:rsid w:val="004565FB"/>
    <w:rsid w:val="00457374"/>
    <w:rsid w:val="00460E1B"/>
    <w:rsid w:val="00463A90"/>
    <w:rsid w:val="004659D3"/>
    <w:rsid w:val="004717F1"/>
    <w:rsid w:val="0047183C"/>
    <w:rsid w:val="0047395A"/>
    <w:rsid w:val="0047703C"/>
    <w:rsid w:val="00483414"/>
    <w:rsid w:val="00484F88"/>
    <w:rsid w:val="00485782"/>
    <w:rsid w:val="0048697E"/>
    <w:rsid w:val="004916B9"/>
    <w:rsid w:val="00493115"/>
    <w:rsid w:val="004932EB"/>
    <w:rsid w:val="00493971"/>
    <w:rsid w:val="004959BE"/>
    <w:rsid w:val="0049699D"/>
    <w:rsid w:val="004974EA"/>
    <w:rsid w:val="004A603C"/>
    <w:rsid w:val="004A606B"/>
    <w:rsid w:val="004A71DF"/>
    <w:rsid w:val="004A7B51"/>
    <w:rsid w:val="004B13BC"/>
    <w:rsid w:val="004B63DB"/>
    <w:rsid w:val="004C10A4"/>
    <w:rsid w:val="004C3D5F"/>
    <w:rsid w:val="004C571E"/>
    <w:rsid w:val="004D0089"/>
    <w:rsid w:val="004D346C"/>
    <w:rsid w:val="004E1C0D"/>
    <w:rsid w:val="004E32D4"/>
    <w:rsid w:val="004E375D"/>
    <w:rsid w:val="004E76FF"/>
    <w:rsid w:val="004F13BA"/>
    <w:rsid w:val="004F1E4A"/>
    <w:rsid w:val="004F2183"/>
    <w:rsid w:val="004F31A6"/>
    <w:rsid w:val="004F3CEB"/>
    <w:rsid w:val="004F4777"/>
    <w:rsid w:val="004F4CC7"/>
    <w:rsid w:val="004F4E04"/>
    <w:rsid w:val="004F557A"/>
    <w:rsid w:val="004F5C44"/>
    <w:rsid w:val="004F6925"/>
    <w:rsid w:val="004F6C44"/>
    <w:rsid w:val="00500F8C"/>
    <w:rsid w:val="00502697"/>
    <w:rsid w:val="00504835"/>
    <w:rsid w:val="00505088"/>
    <w:rsid w:val="00511DD9"/>
    <w:rsid w:val="00517DB4"/>
    <w:rsid w:val="00522207"/>
    <w:rsid w:val="00522C93"/>
    <w:rsid w:val="00522D1E"/>
    <w:rsid w:val="00524898"/>
    <w:rsid w:val="00524CB4"/>
    <w:rsid w:val="00526B41"/>
    <w:rsid w:val="005325A0"/>
    <w:rsid w:val="00532B21"/>
    <w:rsid w:val="00533951"/>
    <w:rsid w:val="00536AAA"/>
    <w:rsid w:val="00540057"/>
    <w:rsid w:val="0054089F"/>
    <w:rsid w:val="005412AD"/>
    <w:rsid w:val="005413BF"/>
    <w:rsid w:val="00543510"/>
    <w:rsid w:val="00544164"/>
    <w:rsid w:val="00545453"/>
    <w:rsid w:val="00546FC8"/>
    <w:rsid w:val="00556F58"/>
    <w:rsid w:val="00560211"/>
    <w:rsid w:val="005623DB"/>
    <w:rsid w:val="00564A11"/>
    <w:rsid w:val="00565D6E"/>
    <w:rsid w:val="00567825"/>
    <w:rsid w:val="00573D0A"/>
    <w:rsid w:val="00585746"/>
    <w:rsid w:val="00587653"/>
    <w:rsid w:val="005905E6"/>
    <w:rsid w:val="0059197C"/>
    <w:rsid w:val="00593A2D"/>
    <w:rsid w:val="0059540D"/>
    <w:rsid w:val="00597A64"/>
    <w:rsid w:val="00597D47"/>
    <w:rsid w:val="005A013E"/>
    <w:rsid w:val="005A2D8B"/>
    <w:rsid w:val="005A5DE2"/>
    <w:rsid w:val="005B23F7"/>
    <w:rsid w:val="005B28E5"/>
    <w:rsid w:val="005B2E31"/>
    <w:rsid w:val="005B3E3F"/>
    <w:rsid w:val="005C0E5F"/>
    <w:rsid w:val="005C47BF"/>
    <w:rsid w:val="005C515E"/>
    <w:rsid w:val="005C79F6"/>
    <w:rsid w:val="005D208E"/>
    <w:rsid w:val="005D3585"/>
    <w:rsid w:val="005D6C55"/>
    <w:rsid w:val="005E10B1"/>
    <w:rsid w:val="005E1215"/>
    <w:rsid w:val="005E2269"/>
    <w:rsid w:val="005E2C87"/>
    <w:rsid w:val="005E4AC2"/>
    <w:rsid w:val="005E4BB9"/>
    <w:rsid w:val="005E621B"/>
    <w:rsid w:val="005F002A"/>
    <w:rsid w:val="005F0BD4"/>
    <w:rsid w:val="005F115A"/>
    <w:rsid w:val="005F20B9"/>
    <w:rsid w:val="005F4535"/>
    <w:rsid w:val="005F5101"/>
    <w:rsid w:val="005F6E8D"/>
    <w:rsid w:val="005F75B7"/>
    <w:rsid w:val="005F7E7B"/>
    <w:rsid w:val="00600154"/>
    <w:rsid w:val="0060572E"/>
    <w:rsid w:val="00605F90"/>
    <w:rsid w:val="006109EC"/>
    <w:rsid w:val="0061112D"/>
    <w:rsid w:val="00611307"/>
    <w:rsid w:val="00612B52"/>
    <w:rsid w:val="006134D7"/>
    <w:rsid w:val="0061463C"/>
    <w:rsid w:val="00614B45"/>
    <w:rsid w:val="00614D6C"/>
    <w:rsid w:val="00614DD0"/>
    <w:rsid w:val="0062019E"/>
    <w:rsid w:val="006208AB"/>
    <w:rsid w:val="006215B2"/>
    <w:rsid w:val="00624880"/>
    <w:rsid w:val="006256D1"/>
    <w:rsid w:val="006274B8"/>
    <w:rsid w:val="00630846"/>
    <w:rsid w:val="00634230"/>
    <w:rsid w:val="006361BF"/>
    <w:rsid w:val="0063620C"/>
    <w:rsid w:val="006366DC"/>
    <w:rsid w:val="00636AAE"/>
    <w:rsid w:val="00637B51"/>
    <w:rsid w:val="006415E8"/>
    <w:rsid w:val="00643207"/>
    <w:rsid w:val="00643DB6"/>
    <w:rsid w:val="00646B0B"/>
    <w:rsid w:val="006475A3"/>
    <w:rsid w:val="00651DBF"/>
    <w:rsid w:val="00655E9A"/>
    <w:rsid w:val="00657642"/>
    <w:rsid w:val="006577BC"/>
    <w:rsid w:val="006579FD"/>
    <w:rsid w:val="0066251B"/>
    <w:rsid w:val="006665F0"/>
    <w:rsid w:val="00667AB5"/>
    <w:rsid w:val="0067164F"/>
    <w:rsid w:val="00671691"/>
    <w:rsid w:val="00673A3B"/>
    <w:rsid w:val="00673A9E"/>
    <w:rsid w:val="006804FC"/>
    <w:rsid w:val="006821D5"/>
    <w:rsid w:val="00682427"/>
    <w:rsid w:val="00682D6E"/>
    <w:rsid w:val="006833C9"/>
    <w:rsid w:val="00687232"/>
    <w:rsid w:val="006966BE"/>
    <w:rsid w:val="006A25A8"/>
    <w:rsid w:val="006A5424"/>
    <w:rsid w:val="006A62D1"/>
    <w:rsid w:val="006B0965"/>
    <w:rsid w:val="006B23A5"/>
    <w:rsid w:val="006B2DE1"/>
    <w:rsid w:val="006B321C"/>
    <w:rsid w:val="006C1B80"/>
    <w:rsid w:val="006C266D"/>
    <w:rsid w:val="006C2894"/>
    <w:rsid w:val="006C4316"/>
    <w:rsid w:val="006C494B"/>
    <w:rsid w:val="006C5DA7"/>
    <w:rsid w:val="006D0737"/>
    <w:rsid w:val="006E24D6"/>
    <w:rsid w:val="006E286A"/>
    <w:rsid w:val="006E4CEA"/>
    <w:rsid w:val="006E68D3"/>
    <w:rsid w:val="006F2A4B"/>
    <w:rsid w:val="006F4BDC"/>
    <w:rsid w:val="006F542D"/>
    <w:rsid w:val="006F582B"/>
    <w:rsid w:val="00701BBD"/>
    <w:rsid w:val="00702E8D"/>
    <w:rsid w:val="007030E6"/>
    <w:rsid w:val="00713A23"/>
    <w:rsid w:val="0071708C"/>
    <w:rsid w:val="00720820"/>
    <w:rsid w:val="00720832"/>
    <w:rsid w:val="0072155E"/>
    <w:rsid w:val="00721937"/>
    <w:rsid w:val="007241A3"/>
    <w:rsid w:val="007268CC"/>
    <w:rsid w:val="00727F69"/>
    <w:rsid w:val="0073211C"/>
    <w:rsid w:val="00732E65"/>
    <w:rsid w:val="007349F5"/>
    <w:rsid w:val="007407F0"/>
    <w:rsid w:val="007408E6"/>
    <w:rsid w:val="00741B56"/>
    <w:rsid w:val="00750796"/>
    <w:rsid w:val="007511B7"/>
    <w:rsid w:val="007540E4"/>
    <w:rsid w:val="00755ABF"/>
    <w:rsid w:val="007640E2"/>
    <w:rsid w:val="00766373"/>
    <w:rsid w:val="007670C4"/>
    <w:rsid w:val="00771C77"/>
    <w:rsid w:val="007741FD"/>
    <w:rsid w:val="00777694"/>
    <w:rsid w:val="007805CB"/>
    <w:rsid w:val="0078351F"/>
    <w:rsid w:val="00784848"/>
    <w:rsid w:val="0079127F"/>
    <w:rsid w:val="0079331D"/>
    <w:rsid w:val="007961A2"/>
    <w:rsid w:val="007963E1"/>
    <w:rsid w:val="007A0C8B"/>
    <w:rsid w:val="007A268E"/>
    <w:rsid w:val="007A305E"/>
    <w:rsid w:val="007A3D5A"/>
    <w:rsid w:val="007A4958"/>
    <w:rsid w:val="007A4F37"/>
    <w:rsid w:val="007A66C8"/>
    <w:rsid w:val="007B386F"/>
    <w:rsid w:val="007B436C"/>
    <w:rsid w:val="007B7770"/>
    <w:rsid w:val="007C315C"/>
    <w:rsid w:val="007C4195"/>
    <w:rsid w:val="007C7AE4"/>
    <w:rsid w:val="007D584C"/>
    <w:rsid w:val="007D6A2E"/>
    <w:rsid w:val="007D6B7A"/>
    <w:rsid w:val="007D7FA9"/>
    <w:rsid w:val="007E71F5"/>
    <w:rsid w:val="007F356E"/>
    <w:rsid w:val="007F561F"/>
    <w:rsid w:val="007F66F5"/>
    <w:rsid w:val="007F77C5"/>
    <w:rsid w:val="007F7A66"/>
    <w:rsid w:val="00802889"/>
    <w:rsid w:val="00805227"/>
    <w:rsid w:val="0080588D"/>
    <w:rsid w:val="008101FB"/>
    <w:rsid w:val="00810B84"/>
    <w:rsid w:val="0081176B"/>
    <w:rsid w:val="00814B66"/>
    <w:rsid w:val="008155FE"/>
    <w:rsid w:val="00821FCC"/>
    <w:rsid w:val="0082373C"/>
    <w:rsid w:val="00825676"/>
    <w:rsid w:val="0083141B"/>
    <w:rsid w:val="00832DEE"/>
    <w:rsid w:val="00845D91"/>
    <w:rsid w:val="008478E1"/>
    <w:rsid w:val="008521BE"/>
    <w:rsid w:val="00852584"/>
    <w:rsid w:val="008564D6"/>
    <w:rsid w:val="00856516"/>
    <w:rsid w:val="00861C21"/>
    <w:rsid w:val="00863BD8"/>
    <w:rsid w:val="00866CED"/>
    <w:rsid w:val="00867CF0"/>
    <w:rsid w:val="00873755"/>
    <w:rsid w:val="00874124"/>
    <w:rsid w:val="008752E0"/>
    <w:rsid w:val="00875322"/>
    <w:rsid w:val="00876753"/>
    <w:rsid w:val="008859E3"/>
    <w:rsid w:val="00890B03"/>
    <w:rsid w:val="00890F3F"/>
    <w:rsid w:val="008925DE"/>
    <w:rsid w:val="00897DBB"/>
    <w:rsid w:val="008A1F86"/>
    <w:rsid w:val="008A205E"/>
    <w:rsid w:val="008A448E"/>
    <w:rsid w:val="008A6D9F"/>
    <w:rsid w:val="008B1337"/>
    <w:rsid w:val="008B2E4E"/>
    <w:rsid w:val="008B3F03"/>
    <w:rsid w:val="008B5472"/>
    <w:rsid w:val="008C2D2D"/>
    <w:rsid w:val="008C2FA9"/>
    <w:rsid w:val="008C442C"/>
    <w:rsid w:val="008D094C"/>
    <w:rsid w:val="008D0F58"/>
    <w:rsid w:val="008D146D"/>
    <w:rsid w:val="008D2317"/>
    <w:rsid w:val="008D4640"/>
    <w:rsid w:val="008D76FA"/>
    <w:rsid w:val="008E1CCF"/>
    <w:rsid w:val="008E35B3"/>
    <w:rsid w:val="008E3D57"/>
    <w:rsid w:val="008E4C3E"/>
    <w:rsid w:val="008E7C17"/>
    <w:rsid w:val="008F31C5"/>
    <w:rsid w:val="008F5407"/>
    <w:rsid w:val="008F5859"/>
    <w:rsid w:val="009001ED"/>
    <w:rsid w:val="00901DDA"/>
    <w:rsid w:val="0090368C"/>
    <w:rsid w:val="00907608"/>
    <w:rsid w:val="00910F08"/>
    <w:rsid w:val="00912A67"/>
    <w:rsid w:val="00914A97"/>
    <w:rsid w:val="00914DC7"/>
    <w:rsid w:val="009151CB"/>
    <w:rsid w:val="00915BD6"/>
    <w:rsid w:val="0091678C"/>
    <w:rsid w:val="0091756A"/>
    <w:rsid w:val="009203D6"/>
    <w:rsid w:val="00920B5B"/>
    <w:rsid w:val="00923461"/>
    <w:rsid w:val="0093081D"/>
    <w:rsid w:val="00931B6C"/>
    <w:rsid w:val="009344CE"/>
    <w:rsid w:val="009412D2"/>
    <w:rsid w:val="0094232F"/>
    <w:rsid w:val="00943EC2"/>
    <w:rsid w:val="00951135"/>
    <w:rsid w:val="0095270B"/>
    <w:rsid w:val="00957DE2"/>
    <w:rsid w:val="00957E50"/>
    <w:rsid w:val="00960EB3"/>
    <w:rsid w:val="00962A57"/>
    <w:rsid w:val="00965481"/>
    <w:rsid w:val="009658F0"/>
    <w:rsid w:val="00966AB6"/>
    <w:rsid w:val="009675E1"/>
    <w:rsid w:val="00970086"/>
    <w:rsid w:val="009704D8"/>
    <w:rsid w:val="00972987"/>
    <w:rsid w:val="00972A56"/>
    <w:rsid w:val="00973080"/>
    <w:rsid w:val="009770D6"/>
    <w:rsid w:val="00980B88"/>
    <w:rsid w:val="00983FD3"/>
    <w:rsid w:val="009854BC"/>
    <w:rsid w:val="00987095"/>
    <w:rsid w:val="0099459D"/>
    <w:rsid w:val="00994F34"/>
    <w:rsid w:val="00996587"/>
    <w:rsid w:val="0099700B"/>
    <w:rsid w:val="009976B3"/>
    <w:rsid w:val="009A2BEF"/>
    <w:rsid w:val="009A3FD7"/>
    <w:rsid w:val="009B25A8"/>
    <w:rsid w:val="009B3688"/>
    <w:rsid w:val="009B3B88"/>
    <w:rsid w:val="009C105A"/>
    <w:rsid w:val="009C202C"/>
    <w:rsid w:val="009C286F"/>
    <w:rsid w:val="009C3AD8"/>
    <w:rsid w:val="009C462A"/>
    <w:rsid w:val="009D0884"/>
    <w:rsid w:val="009D0DDD"/>
    <w:rsid w:val="009D5172"/>
    <w:rsid w:val="009D62FA"/>
    <w:rsid w:val="009D732D"/>
    <w:rsid w:val="009E10D5"/>
    <w:rsid w:val="009E2EBF"/>
    <w:rsid w:val="009E5972"/>
    <w:rsid w:val="009E686E"/>
    <w:rsid w:val="009E7317"/>
    <w:rsid w:val="009F0EF4"/>
    <w:rsid w:val="009F21CF"/>
    <w:rsid w:val="009F27DC"/>
    <w:rsid w:val="009F4177"/>
    <w:rsid w:val="009F516A"/>
    <w:rsid w:val="009F58A4"/>
    <w:rsid w:val="009F65A9"/>
    <w:rsid w:val="009F6609"/>
    <w:rsid w:val="009F76F2"/>
    <w:rsid w:val="00A02517"/>
    <w:rsid w:val="00A02805"/>
    <w:rsid w:val="00A02C29"/>
    <w:rsid w:val="00A035E3"/>
    <w:rsid w:val="00A05905"/>
    <w:rsid w:val="00A14645"/>
    <w:rsid w:val="00A20726"/>
    <w:rsid w:val="00A20948"/>
    <w:rsid w:val="00A2200D"/>
    <w:rsid w:val="00A247C2"/>
    <w:rsid w:val="00A251B0"/>
    <w:rsid w:val="00A27443"/>
    <w:rsid w:val="00A35587"/>
    <w:rsid w:val="00A356B5"/>
    <w:rsid w:val="00A35F24"/>
    <w:rsid w:val="00A363E2"/>
    <w:rsid w:val="00A36BC9"/>
    <w:rsid w:val="00A44542"/>
    <w:rsid w:val="00A45795"/>
    <w:rsid w:val="00A474AE"/>
    <w:rsid w:val="00A50CF1"/>
    <w:rsid w:val="00A51208"/>
    <w:rsid w:val="00A53E0D"/>
    <w:rsid w:val="00A56991"/>
    <w:rsid w:val="00A60463"/>
    <w:rsid w:val="00A61C60"/>
    <w:rsid w:val="00A64DE3"/>
    <w:rsid w:val="00A70085"/>
    <w:rsid w:val="00A72BAB"/>
    <w:rsid w:val="00A73CE2"/>
    <w:rsid w:val="00A80485"/>
    <w:rsid w:val="00A83FED"/>
    <w:rsid w:val="00A85A80"/>
    <w:rsid w:val="00A90F65"/>
    <w:rsid w:val="00A92661"/>
    <w:rsid w:val="00AA06B6"/>
    <w:rsid w:val="00AA0D2D"/>
    <w:rsid w:val="00AA23D9"/>
    <w:rsid w:val="00AA4138"/>
    <w:rsid w:val="00AA5463"/>
    <w:rsid w:val="00AA5B76"/>
    <w:rsid w:val="00AB249E"/>
    <w:rsid w:val="00AB3037"/>
    <w:rsid w:val="00AB6B1E"/>
    <w:rsid w:val="00AB6D8B"/>
    <w:rsid w:val="00AB7903"/>
    <w:rsid w:val="00AC0CDD"/>
    <w:rsid w:val="00AC0D1A"/>
    <w:rsid w:val="00AC1A5B"/>
    <w:rsid w:val="00AC2DDC"/>
    <w:rsid w:val="00AC5737"/>
    <w:rsid w:val="00AC5802"/>
    <w:rsid w:val="00AC60D1"/>
    <w:rsid w:val="00AC6730"/>
    <w:rsid w:val="00AC68D5"/>
    <w:rsid w:val="00AC739E"/>
    <w:rsid w:val="00AC7ECB"/>
    <w:rsid w:val="00AD13F1"/>
    <w:rsid w:val="00AD2D7F"/>
    <w:rsid w:val="00AD4137"/>
    <w:rsid w:val="00AD4616"/>
    <w:rsid w:val="00AD4A2D"/>
    <w:rsid w:val="00AD514B"/>
    <w:rsid w:val="00AD570D"/>
    <w:rsid w:val="00AD6ED6"/>
    <w:rsid w:val="00AD75F1"/>
    <w:rsid w:val="00AE0182"/>
    <w:rsid w:val="00AE0850"/>
    <w:rsid w:val="00AE2A35"/>
    <w:rsid w:val="00AE44B4"/>
    <w:rsid w:val="00AE6B5D"/>
    <w:rsid w:val="00AE77C1"/>
    <w:rsid w:val="00AF3469"/>
    <w:rsid w:val="00AF5757"/>
    <w:rsid w:val="00B0012E"/>
    <w:rsid w:val="00B0221D"/>
    <w:rsid w:val="00B04202"/>
    <w:rsid w:val="00B06204"/>
    <w:rsid w:val="00B06D4D"/>
    <w:rsid w:val="00B10718"/>
    <w:rsid w:val="00B10876"/>
    <w:rsid w:val="00B10E7E"/>
    <w:rsid w:val="00B12701"/>
    <w:rsid w:val="00B1334A"/>
    <w:rsid w:val="00B141CE"/>
    <w:rsid w:val="00B14E91"/>
    <w:rsid w:val="00B20244"/>
    <w:rsid w:val="00B22239"/>
    <w:rsid w:val="00B245B3"/>
    <w:rsid w:val="00B260C4"/>
    <w:rsid w:val="00B3082E"/>
    <w:rsid w:val="00B358A1"/>
    <w:rsid w:val="00B4103B"/>
    <w:rsid w:val="00B42339"/>
    <w:rsid w:val="00B44EA0"/>
    <w:rsid w:val="00B466C9"/>
    <w:rsid w:val="00B504E8"/>
    <w:rsid w:val="00B536EC"/>
    <w:rsid w:val="00B53C6A"/>
    <w:rsid w:val="00B67E73"/>
    <w:rsid w:val="00B700E9"/>
    <w:rsid w:val="00B704B7"/>
    <w:rsid w:val="00B77AE8"/>
    <w:rsid w:val="00B818CF"/>
    <w:rsid w:val="00B828E0"/>
    <w:rsid w:val="00B83C2E"/>
    <w:rsid w:val="00B849F2"/>
    <w:rsid w:val="00B86DF6"/>
    <w:rsid w:val="00B90B7C"/>
    <w:rsid w:val="00B95725"/>
    <w:rsid w:val="00BA02E1"/>
    <w:rsid w:val="00BA0F68"/>
    <w:rsid w:val="00BA42B2"/>
    <w:rsid w:val="00BA4C5F"/>
    <w:rsid w:val="00BB1E2D"/>
    <w:rsid w:val="00BB2A2D"/>
    <w:rsid w:val="00BB3C09"/>
    <w:rsid w:val="00BB41F7"/>
    <w:rsid w:val="00BB4313"/>
    <w:rsid w:val="00BB4A04"/>
    <w:rsid w:val="00BB4F88"/>
    <w:rsid w:val="00BB5EA7"/>
    <w:rsid w:val="00BB7725"/>
    <w:rsid w:val="00BC05B2"/>
    <w:rsid w:val="00BC0CAF"/>
    <w:rsid w:val="00BC215D"/>
    <w:rsid w:val="00BC35C3"/>
    <w:rsid w:val="00BC3D24"/>
    <w:rsid w:val="00BC4B63"/>
    <w:rsid w:val="00BC4E20"/>
    <w:rsid w:val="00BC547C"/>
    <w:rsid w:val="00BC5C57"/>
    <w:rsid w:val="00BC60F8"/>
    <w:rsid w:val="00BD1A5E"/>
    <w:rsid w:val="00BD7F5C"/>
    <w:rsid w:val="00BE284E"/>
    <w:rsid w:val="00BE2E90"/>
    <w:rsid w:val="00BE48C6"/>
    <w:rsid w:val="00BE53A1"/>
    <w:rsid w:val="00BE574A"/>
    <w:rsid w:val="00BF2632"/>
    <w:rsid w:val="00BF5633"/>
    <w:rsid w:val="00C01C2D"/>
    <w:rsid w:val="00C04520"/>
    <w:rsid w:val="00C10C83"/>
    <w:rsid w:val="00C15276"/>
    <w:rsid w:val="00C15688"/>
    <w:rsid w:val="00C30631"/>
    <w:rsid w:val="00C325A6"/>
    <w:rsid w:val="00C3284D"/>
    <w:rsid w:val="00C331A4"/>
    <w:rsid w:val="00C33EDB"/>
    <w:rsid w:val="00C340F9"/>
    <w:rsid w:val="00C42E80"/>
    <w:rsid w:val="00C45B8A"/>
    <w:rsid w:val="00C465E8"/>
    <w:rsid w:val="00C47009"/>
    <w:rsid w:val="00C47843"/>
    <w:rsid w:val="00C51716"/>
    <w:rsid w:val="00C53AD8"/>
    <w:rsid w:val="00C55895"/>
    <w:rsid w:val="00C56841"/>
    <w:rsid w:val="00C608DF"/>
    <w:rsid w:val="00C636CA"/>
    <w:rsid w:val="00C63BA9"/>
    <w:rsid w:val="00C7046C"/>
    <w:rsid w:val="00C71EEF"/>
    <w:rsid w:val="00C72B08"/>
    <w:rsid w:val="00C74252"/>
    <w:rsid w:val="00C75D29"/>
    <w:rsid w:val="00C774F2"/>
    <w:rsid w:val="00C83774"/>
    <w:rsid w:val="00C85815"/>
    <w:rsid w:val="00C86AE5"/>
    <w:rsid w:val="00C87709"/>
    <w:rsid w:val="00C9111E"/>
    <w:rsid w:val="00C917EF"/>
    <w:rsid w:val="00C960EF"/>
    <w:rsid w:val="00C965B7"/>
    <w:rsid w:val="00C9665B"/>
    <w:rsid w:val="00C979AD"/>
    <w:rsid w:val="00CA3CFE"/>
    <w:rsid w:val="00CA5FD4"/>
    <w:rsid w:val="00CB199F"/>
    <w:rsid w:val="00CB2F96"/>
    <w:rsid w:val="00CD020F"/>
    <w:rsid w:val="00CD4EDB"/>
    <w:rsid w:val="00CD6352"/>
    <w:rsid w:val="00CE0200"/>
    <w:rsid w:val="00CE2241"/>
    <w:rsid w:val="00CE731A"/>
    <w:rsid w:val="00CF39DD"/>
    <w:rsid w:val="00CF5064"/>
    <w:rsid w:val="00CF5FA7"/>
    <w:rsid w:val="00CF6A9A"/>
    <w:rsid w:val="00CF7F7B"/>
    <w:rsid w:val="00D031A7"/>
    <w:rsid w:val="00D0343C"/>
    <w:rsid w:val="00D052DC"/>
    <w:rsid w:val="00D071F3"/>
    <w:rsid w:val="00D10919"/>
    <w:rsid w:val="00D10EF4"/>
    <w:rsid w:val="00D13AA5"/>
    <w:rsid w:val="00D149E7"/>
    <w:rsid w:val="00D16549"/>
    <w:rsid w:val="00D1661E"/>
    <w:rsid w:val="00D2460D"/>
    <w:rsid w:val="00D246DE"/>
    <w:rsid w:val="00D24CD3"/>
    <w:rsid w:val="00D2524E"/>
    <w:rsid w:val="00D339C5"/>
    <w:rsid w:val="00D43B12"/>
    <w:rsid w:val="00D45C67"/>
    <w:rsid w:val="00D5208B"/>
    <w:rsid w:val="00D53833"/>
    <w:rsid w:val="00D55FDE"/>
    <w:rsid w:val="00D6006C"/>
    <w:rsid w:val="00D60B25"/>
    <w:rsid w:val="00D611B6"/>
    <w:rsid w:val="00D62715"/>
    <w:rsid w:val="00D629BE"/>
    <w:rsid w:val="00D6400D"/>
    <w:rsid w:val="00D64F0B"/>
    <w:rsid w:val="00D6665E"/>
    <w:rsid w:val="00D67513"/>
    <w:rsid w:val="00D6777C"/>
    <w:rsid w:val="00D7066F"/>
    <w:rsid w:val="00D7607D"/>
    <w:rsid w:val="00D7796B"/>
    <w:rsid w:val="00D801C7"/>
    <w:rsid w:val="00D81520"/>
    <w:rsid w:val="00D81892"/>
    <w:rsid w:val="00D866A8"/>
    <w:rsid w:val="00D87314"/>
    <w:rsid w:val="00D8767B"/>
    <w:rsid w:val="00D90491"/>
    <w:rsid w:val="00D947A9"/>
    <w:rsid w:val="00DA20B2"/>
    <w:rsid w:val="00DA29B5"/>
    <w:rsid w:val="00DA2E56"/>
    <w:rsid w:val="00DA35BD"/>
    <w:rsid w:val="00DA5228"/>
    <w:rsid w:val="00DA76D4"/>
    <w:rsid w:val="00DB0908"/>
    <w:rsid w:val="00DB3ED2"/>
    <w:rsid w:val="00DB767A"/>
    <w:rsid w:val="00DC364B"/>
    <w:rsid w:val="00DC4C27"/>
    <w:rsid w:val="00DC6250"/>
    <w:rsid w:val="00DC6D27"/>
    <w:rsid w:val="00DC788C"/>
    <w:rsid w:val="00DD01B7"/>
    <w:rsid w:val="00DD166C"/>
    <w:rsid w:val="00DD342A"/>
    <w:rsid w:val="00DD4794"/>
    <w:rsid w:val="00DD5482"/>
    <w:rsid w:val="00DD54E6"/>
    <w:rsid w:val="00DD62C9"/>
    <w:rsid w:val="00DE03E8"/>
    <w:rsid w:val="00DE19EC"/>
    <w:rsid w:val="00DE2354"/>
    <w:rsid w:val="00DE389B"/>
    <w:rsid w:val="00DE6C46"/>
    <w:rsid w:val="00DE76C6"/>
    <w:rsid w:val="00DF05A1"/>
    <w:rsid w:val="00DF2072"/>
    <w:rsid w:val="00DF5DCE"/>
    <w:rsid w:val="00E02317"/>
    <w:rsid w:val="00E04C99"/>
    <w:rsid w:val="00E1082A"/>
    <w:rsid w:val="00E142DC"/>
    <w:rsid w:val="00E14692"/>
    <w:rsid w:val="00E1472F"/>
    <w:rsid w:val="00E167F4"/>
    <w:rsid w:val="00E20795"/>
    <w:rsid w:val="00E30C69"/>
    <w:rsid w:val="00E32840"/>
    <w:rsid w:val="00E32EA7"/>
    <w:rsid w:val="00E37EAA"/>
    <w:rsid w:val="00E44594"/>
    <w:rsid w:val="00E47E2B"/>
    <w:rsid w:val="00E54D91"/>
    <w:rsid w:val="00E64B3F"/>
    <w:rsid w:val="00E66D57"/>
    <w:rsid w:val="00E70AEA"/>
    <w:rsid w:val="00E71D88"/>
    <w:rsid w:val="00E75944"/>
    <w:rsid w:val="00E77740"/>
    <w:rsid w:val="00E80F53"/>
    <w:rsid w:val="00E845D0"/>
    <w:rsid w:val="00E84D13"/>
    <w:rsid w:val="00E85063"/>
    <w:rsid w:val="00E87D75"/>
    <w:rsid w:val="00E87ECB"/>
    <w:rsid w:val="00E907AE"/>
    <w:rsid w:val="00E91611"/>
    <w:rsid w:val="00E928BE"/>
    <w:rsid w:val="00E9680E"/>
    <w:rsid w:val="00EA0F14"/>
    <w:rsid w:val="00EA4E6B"/>
    <w:rsid w:val="00EA63C1"/>
    <w:rsid w:val="00EA6905"/>
    <w:rsid w:val="00EA6D50"/>
    <w:rsid w:val="00EB384E"/>
    <w:rsid w:val="00EB3B8C"/>
    <w:rsid w:val="00EB4C3F"/>
    <w:rsid w:val="00EC310E"/>
    <w:rsid w:val="00ED03A6"/>
    <w:rsid w:val="00ED3557"/>
    <w:rsid w:val="00ED5B89"/>
    <w:rsid w:val="00ED5F98"/>
    <w:rsid w:val="00EE2CAA"/>
    <w:rsid w:val="00EE3960"/>
    <w:rsid w:val="00EE4478"/>
    <w:rsid w:val="00EE4584"/>
    <w:rsid w:val="00EE5380"/>
    <w:rsid w:val="00EE5AEE"/>
    <w:rsid w:val="00EE6E3A"/>
    <w:rsid w:val="00EF0A2D"/>
    <w:rsid w:val="00F03D2F"/>
    <w:rsid w:val="00F06523"/>
    <w:rsid w:val="00F13683"/>
    <w:rsid w:val="00F20E87"/>
    <w:rsid w:val="00F2310D"/>
    <w:rsid w:val="00F24397"/>
    <w:rsid w:val="00F249F4"/>
    <w:rsid w:val="00F30524"/>
    <w:rsid w:val="00F305B4"/>
    <w:rsid w:val="00F3115A"/>
    <w:rsid w:val="00F31AAE"/>
    <w:rsid w:val="00F34F1F"/>
    <w:rsid w:val="00F36156"/>
    <w:rsid w:val="00F40475"/>
    <w:rsid w:val="00F41733"/>
    <w:rsid w:val="00F4331F"/>
    <w:rsid w:val="00F45B0E"/>
    <w:rsid w:val="00F46555"/>
    <w:rsid w:val="00F46F43"/>
    <w:rsid w:val="00F52FFE"/>
    <w:rsid w:val="00F575FC"/>
    <w:rsid w:val="00F57893"/>
    <w:rsid w:val="00F60226"/>
    <w:rsid w:val="00F64371"/>
    <w:rsid w:val="00F666FA"/>
    <w:rsid w:val="00F67AA4"/>
    <w:rsid w:val="00F717B8"/>
    <w:rsid w:val="00F73AE8"/>
    <w:rsid w:val="00F745B2"/>
    <w:rsid w:val="00F74710"/>
    <w:rsid w:val="00F806B6"/>
    <w:rsid w:val="00F80A37"/>
    <w:rsid w:val="00F8272B"/>
    <w:rsid w:val="00F86CD3"/>
    <w:rsid w:val="00F87A7C"/>
    <w:rsid w:val="00F90002"/>
    <w:rsid w:val="00F90164"/>
    <w:rsid w:val="00F90CBD"/>
    <w:rsid w:val="00F93FA7"/>
    <w:rsid w:val="00FA26F1"/>
    <w:rsid w:val="00FA3414"/>
    <w:rsid w:val="00FA6827"/>
    <w:rsid w:val="00FB03A6"/>
    <w:rsid w:val="00FB18D4"/>
    <w:rsid w:val="00FB2F2F"/>
    <w:rsid w:val="00FB4046"/>
    <w:rsid w:val="00FB4613"/>
    <w:rsid w:val="00FB6BFB"/>
    <w:rsid w:val="00FB6FC7"/>
    <w:rsid w:val="00FB7C72"/>
    <w:rsid w:val="00FC1EDF"/>
    <w:rsid w:val="00FC2FAB"/>
    <w:rsid w:val="00FC489E"/>
    <w:rsid w:val="00FD37A7"/>
    <w:rsid w:val="00FD3C4A"/>
    <w:rsid w:val="00FE144D"/>
    <w:rsid w:val="00FE60BE"/>
    <w:rsid w:val="00FE6FAE"/>
    <w:rsid w:val="00FE7E9E"/>
    <w:rsid w:val="00FF2447"/>
    <w:rsid w:val="00FF424D"/>
    <w:rsid w:val="00FF4625"/>
    <w:rsid w:val="00FF4811"/>
    <w:rsid w:val="00FF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142FC74"/>
  <w15:docId w15:val="{6434E3A6-D962-4B9F-98F9-6B249A354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B14E91"/>
    <w:rPr>
      <w:sz w:val="24"/>
      <w:szCs w:val="24"/>
      <w:bdr w:val="nil"/>
    </w:rPr>
  </w:style>
  <w:style w:type="paragraph" w:styleId="1">
    <w:name w:val="heading 1"/>
    <w:basedOn w:val="a"/>
    <w:next w:val="a"/>
    <w:qFormat/>
    <w:rsid w:val="00EF7B96"/>
    <w:pPr>
      <w:keepNext/>
      <w:spacing w:before="240" w:after="60"/>
      <w:outlineLvl w:val="0"/>
    </w:pPr>
    <w:rPr>
      <w:rFonts w:eastAsia="Times New Roman"/>
      <w:b/>
      <w:bCs/>
      <w:kern w:val="32"/>
      <w:sz w:val="48"/>
      <w:szCs w:val="48"/>
    </w:rPr>
  </w:style>
  <w:style w:type="paragraph" w:styleId="2">
    <w:name w:val="heading 2"/>
    <w:basedOn w:val="a"/>
    <w:next w:val="a"/>
    <w:qFormat/>
    <w:rsid w:val="00EF7B96"/>
    <w:pPr>
      <w:keepNext/>
      <w:spacing w:before="240" w:after="60"/>
      <w:outlineLvl w:val="1"/>
    </w:pPr>
    <w:rPr>
      <w:rFonts w:eastAsia="Times New Roman"/>
      <w:b/>
      <w:bCs/>
      <w:iCs/>
      <w:sz w:val="36"/>
      <w:szCs w:val="36"/>
    </w:rPr>
  </w:style>
  <w:style w:type="paragraph" w:styleId="3">
    <w:name w:val="heading 3"/>
    <w:basedOn w:val="a"/>
    <w:next w:val="a"/>
    <w:qFormat/>
    <w:rsid w:val="00EF7B96"/>
    <w:pPr>
      <w:keepNext/>
      <w:spacing w:before="240" w:after="60"/>
      <w:outlineLvl w:val="2"/>
    </w:pPr>
    <w:rPr>
      <w:rFonts w:eastAsia="Times New Roman"/>
      <w:b/>
      <w:bCs/>
      <w:sz w:val="28"/>
      <w:szCs w:val="28"/>
    </w:rPr>
  </w:style>
  <w:style w:type="paragraph" w:styleId="4">
    <w:name w:val="heading 4"/>
    <w:basedOn w:val="a"/>
    <w:next w:val="a"/>
    <w:qFormat/>
    <w:rsid w:val="00EF7B96"/>
    <w:pPr>
      <w:keepNext/>
      <w:spacing w:before="240" w:after="60"/>
      <w:outlineLvl w:val="3"/>
    </w:pPr>
    <w:rPr>
      <w:rFonts w:eastAsia="Times New Roman"/>
      <w:b/>
      <w:bCs/>
    </w:rPr>
  </w:style>
  <w:style w:type="paragraph" w:styleId="5">
    <w:name w:val="heading 5"/>
    <w:basedOn w:val="a"/>
    <w:next w:val="a"/>
    <w:qFormat/>
    <w:rsid w:val="00EF7B96"/>
    <w:pPr>
      <w:spacing w:before="240" w:after="60"/>
      <w:outlineLvl w:val="4"/>
    </w:pPr>
    <w:rPr>
      <w:rFonts w:eastAsia="Times New Roman"/>
      <w:b/>
      <w:bCs/>
      <w:iCs/>
      <w:sz w:val="20"/>
      <w:szCs w:val="20"/>
    </w:rPr>
  </w:style>
  <w:style w:type="paragraph" w:styleId="6">
    <w:name w:val="heading 6"/>
    <w:basedOn w:val="a"/>
    <w:next w:val="a"/>
    <w:qFormat/>
    <w:rsid w:val="00EF7B96"/>
    <w:pPr>
      <w:spacing w:before="240" w:after="60"/>
      <w:outlineLvl w:val="5"/>
    </w:pPr>
    <w:rPr>
      <w:rFonts w:eastAsia="Times New Roman"/>
      <w:b/>
      <w:bCs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2123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21231A"/>
    <w:rPr>
      <w:sz w:val="18"/>
      <w:szCs w:val="18"/>
      <w:bdr w:val="nil"/>
    </w:rPr>
  </w:style>
  <w:style w:type="paragraph" w:styleId="a5">
    <w:name w:val="footer"/>
    <w:basedOn w:val="a"/>
    <w:link w:val="a6"/>
    <w:uiPriority w:val="99"/>
    <w:unhideWhenUsed/>
    <w:rsid w:val="0021231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21231A"/>
    <w:rPr>
      <w:sz w:val="18"/>
      <w:szCs w:val="18"/>
      <w:bdr w:val="nil"/>
    </w:rPr>
  </w:style>
  <w:style w:type="table" w:styleId="a7">
    <w:name w:val="Table Grid"/>
    <w:basedOn w:val="a1"/>
    <w:rsid w:val="0027667C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semiHidden/>
    <w:unhideWhenUsed/>
    <w:rsid w:val="005A5DE2"/>
    <w:rPr>
      <w:sz w:val="18"/>
      <w:szCs w:val="18"/>
    </w:rPr>
  </w:style>
  <w:style w:type="character" w:customStyle="1" w:styleId="a9">
    <w:name w:val="批注框文本 字符"/>
    <w:basedOn w:val="a0"/>
    <w:link w:val="a8"/>
    <w:semiHidden/>
    <w:rsid w:val="005A5DE2"/>
    <w:rPr>
      <w:sz w:val="18"/>
      <w:szCs w:val="18"/>
      <w:bdr w:val="nil"/>
    </w:rPr>
  </w:style>
  <w:style w:type="paragraph" w:styleId="aa">
    <w:name w:val="List Paragraph"/>
    <w:basedOn w:val="a"/>
    <w:uiPriority w:val="34"/>
    <w:qFormat/>
    <w:rsid w:val="00612B52"/>
    <w:pPr>
      <w:ind w:firstLineChars="200" w:firstLine="420"/>
    </w:pPr>
  </w:style>
  <w:style w:type="character" w:styleId="ab">
    <w:name w:val="annotation reference"/>
    <w:basedOn w:val="a0"/>
    <w:semiHidden/>
    <w:unhideWhenUsed/>
    <w:rsid w:val="00AD4616"/>
    <w:rPr>
      <w:sz w:val="21"/>
      <w:szCs w:val="21"/>
    </w:rPr>
  </w:style>
  <w:style w:type="paragraph" w:styleId="ac">
    <w:name w:val="annotation text"/>
    <w:basedOn w:val="a"/>
    <w:link w:val="ad"/>
    <w:semiHidden/>
    <w:unhideWhenUsed/>
    <w:rsid w:val="00AD4616"/>
  </w:style>
  <w:style w:type="character" w:customStyle="1" w:styleId="ad">
    <w:name w:val="批注文字 字符"/>
    <w:basedOn w:val="a0"/>
    <w:link w:val="ac"/>
    <w:semiHidden/>
    <w:rsid w:val="00AD4616"/>
    <w:rPr>
      <w:sz w:val="24"/>
      <w:szCs w:val="24"/>
      <w:bdr w:val="nil"/>
    </w:rPr>
  </w:style>
  <w:style w:type="paragraph" w:styleId="ae">
    <w:name w:val="annotation subject"/>
    <w:basedOn w:val="ac"/>
    <w:next w:val="ac"/>
    <w:link w:val="af"/>
    <w:semiHidden/>
    <w:unhideWhenUsed/>
    <w:rsid w:val="00AD4616"/>
    <w:rPr>
      <w:b/>
      <w:bCs/>
    </w:rPr>
  </w:style>
  <w:style w:type="character" w:customStyle="1" w:styleId="af">
    <w:name w:val="批注主题 字符"/>
    <w:basedOn w:val="ad"/>
    <w:link w:val="ae"/>
    <w:semiHidden/>
    <w:rsid w:val="00AD4616"/>
    <w:rPr>
      <w:b/>
      <w:bCs/>
      <w:sz w:val="24"/>
      <w:szCs w:val="24"/>
      <w:bdr w:val="nil"/>
    </w:rPr>
  </w:style>
  <w:style w:type="paragraph" w:styleId="af0">
    <w:name w:val="Revision"/>
    <w:hidden/>
    <w:uiPriority w:val="99"/>
    <w:semiHidden/>
    <w:rsid w:val="00AD4616"/>
    <w:rPr>
      <w:sz w:val="24"/>
      <w:szCs w:val="24"/>
      <w:bdr w:val="nil"/>
    </w:rPr>
  </w:style>
  <w:style w:type="character" w:styleId="af1">
    <w:name w:val="Hyperlink"/>
    <w:basedOn w:val="a0"/>
    <w:uiPriority w:val="99"/>
    <w:unhideWhenUsed/>
    <w:rsid w:val="00EE5AEE"/>
    <w:rPr>
      <w:color w:val="0000FF" w:themeColor="hyperlink"/>
      <w:u w:val="single"/>
    </w:rPr>
  </w:style>
  <w:style w:type="paragraph" w:styleId="af2">
    <w:name w:val="Normal (Web)"/>
    <w:basedOn w:val="a"/>
    <w:uiPriority w:val="99"/>
    <w:unhideWhenUsed/>
    <w:rsid w:val="00DA2E56"/>
    <w:pPr>
      <w:spacing w:before="100" w:beforeAutospacing="1" w:after="100" w:afterAutospacing="1"/>
    </w:pPr>
    <w:rPr>
      <w:rFonts w:ascii="宋体" w:eastAsia="宋体" w:hAnsi="宋体" w:cs="宋体"/>
      <w:bdr w:val="none" w:sz="0" w:space="0" w:color="auto"/>
    </w:rPr>
  </w:style>
  <w:style w:type="paragraph" w:styleId="TOC">
    <w:name w:val="TOC Heading"/>
    <w:basedOn w:val="1"/>
    <w:next w:val="a"/>
    <w:uiPriority w:val="39"/>
    <w:unhideWhenUsed/>
    <w:qFormat/>
    <w:rsid w:val="00A02C29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  <w:bdr w:val="none" w:sz="0" w:space="0" w:color="auto"/>
    </w:rPr>
  </w:style>
  <w:style w:type="paragraph" w:styleId="TOC2">
    <w:name w:val="toc 2"/>
    <w:basedOn w:val="a"/>
    <w:next w:val="a"/>
    <w:autoRedefine/>
    <w:uiPriority w:val="39"/>
    <w:unhideWhenUsed/>
    <w:qFormat/>
    <w:rsid w:val="00400AE4"/>
    <w:pPr>
      <w:tabs>
        <w:tab w:val="right" w:leader="dot" w:pos="10790"/>
      </w:tabs>
      <w:spacing w:after="100" w:line="259" w:lineRule="auto"/>
      <w:ind w:left="220" w:rightChars="-425" w:right="-1020"/>
    </w:pPr>
    <w:rPr>
      <w:rFonts w:asciiTheme="minorHAnsi" w:hAnsiTheme="minorHAnsi"/>
      <w:sz w:val="22"/>
      <w:szCs w:val="22"/>
      <w:bdr w:val="none" w:sz="0" w:space="0" w:color="auto"/>
    </w:rPr>
  </w:style>
  <w:style w:type="paragraph" w:styleId="TOC1">
    <w:name w:val="toc 1"/>
    <w:basedOn w:val="a"/>
    <w:next w:val="a"/>
    <w:autoRedefine/>
    <w:uiPriority w:val="39"/>
    <w:unhideWhenUsed/>
    <w:qFormat/>
    <w:rsid w:val="00A02C29"/>
    <w:pPr>
      <w:spacing w:after="100" w:line="259" w:lineRule="auto"/>
    </w:pPr>
    <w:rPr>
      <w:rFonts w:asciiTheme="minorHAnsi" w:hAnsiTheme="minorHAnsi"/>
      <w:sz w:val="22"/>
      <w:szCs w:val="22"/>
      <w:bdr w:val="none" w:sz="0" w:space="0" w:color="auto"/>
    </w:rPr>
  </w:style>
  <w:style w:type="paragraph" w:styleId="TOC3">
    <w:name w:val="toc 3"/>
    <w:basedOn w:val="a"/>
    <w:next w:val="a"/>
    <w:autoRedefine/>
    <w:uiPriority w:val="39"/>
    <w:unhideWhenUsed/>
    <w:qFormat/>
    <w:rsid w:val="00400AE4"/>
    <w:pPr>
      <w:tabs>
        <w:tab w:val="right" w:leader="dot" w:pos="10790"/>
      </w:tabs>
      <w:spacing w:after="100" w:line="259" w:lineRule="auto"/>
      <w:ind w:left="440" w:rightChars="528" w:right="1267"/>
    </w:pPr>
    <w:rPr>
      <w:rFonts w:asciiTheme="minorHAnsi" w:hAnsiTheme="minorHAnsi"/>
      <w:sz w:val="22"/>
      <w:szCs w:val="22"/>
      <w:bdr w:val="none" w:sz="0" w:space="0" w:color="auto"/>
    </w:rPr>
  </w:style>
  <w:style w:type="character" w:styleId="af3">
    <w:name w:val="Strong"/>
    <w:basedOn w:val="a0"/>
    <w:uiPriority w:val="22"/>
    <w:qFormat/>
    <w:rsid w:val="00BC4B63"/>
    <w:rPr>
      <w:b/>
      <w:bCs/>
    </w:rPr>
  </w:style>
  <w:style w:type="table" w:styleId="af4">
    <w:name w:val="Light Shading"/>
    <w:basedOn w:val="a1"/>
    <w:uiPriority w:val="60"/>
    <w:rsid w:val="00861C2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f5">
    <w:name w:val="Title"/>
    <w:basedOn w:val="a"/>
    <w:next w:val="a"/>
    <w:link w:val="af6"/>
    <w:qFormat/>
    <w:rsid w:val="00897DBB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af6">
    <w:name w:val="标题 字符"/>
    <w:basedOn w:val="a0"/>
    <w:link w:val="af5"/>
    <w:rsid w:val="00897DBB"/>
    <w:rPr>
      <w:rFonts w:asciiTheme="majorHAnsi" w:eastAsia="宋体" w:hAnsiTheme="majorHAnsi" w:cstheme="majorBidi"/>
      <w:b/>
      <w:bCs/>
      <w:sz w:val="32"/>
      <w:szCs w:val="32"/>
      <w:bdr w:val="nil"/>
    </w:rPr>
  </w:style>
  <w:style w:type="paragraph" w:customStyle="1" w:styleId="question-temp">
    <w:name w:val="question-temp"/>
    <w:basedOn w:val="a"/>
    <w:link w:val="question-tempChar"/>
    <w:qFormat/>
    <w:rsid w:val="00002FB5"/>
    <w:pPr>
      <w:spacing w:after="60" w:line="276" w:lineRule="auto"/>
    </w:pPr>
    <w:rPr>
      <w:rFonts w:ascii="微软雅黑" w:eastAsia="微软雅黑" w:hAnsi="微软雅黑" w:cstheme="minorBidi"/>
      <w:kern w:val="2"/>
      <w:sz w:val="18"/>
      <w:szCs w:val="22"/>
      <w:bdr w:val="none" w:sz="0" w:space="0" w:color="auto"/>
    </w:rPr>
  </w:style>
  <w:style w:type="paragraph" w:customStyle="1" w:styleId="option-temp">
    <w:name w:val="option-temp"/>
    <w:link w:val="option-tempChar"/>
    <w:qFormat/>
    <w:rsid w:val="00002FB5"/>
    <w:pPr>
      <w:ind w:leftChars="100" w:left="100" w:rightChars="100" w:right="100"/>
    </w:pPr>
    <w:rPr>
      <w:rFonts w:asciiTheme="minorEastAsia" w:eastAsia="微软雅黑" w:hAnsiTheme="minorEastAsia" w:cstheme="minorEastAsia"/>
      <w:color w:val="404040" w:themeColor="text1" w:themeTint="BF"/>
      <w:kern w:val="2"/>
      <w:sz w:val="18"/>
      <w:szCs w:val="18"/>
    </w:rPr>
  </w:style>
  <w:style w:type="character" w:customStyle="1" w:styleId="question-tempChar">
    <w:name w:val="question-temp Char"/>
    <w:basedOn w:val="a0"/>
    <w:link w:val="question-temp"/>
    <w:rsid w:val="00002FB5"/>
    <w:rPr>
      <w:rFonts w:ascii="微软雅黑" w:eastAsia="微软雅黑" w:hAnsi="微软雅黑" w:cstheme="minorBidi"/>
      <w:kern w:val="2"/>
      <w:sz w:val="18"/>
      <w:szCs w:val="22"/>
    </w:rPr>
  </w:style>
  <w:style w:type="character" w:customStyle="1" w:styleId="option-tempChar">
    <w:name w:val="option-temp Char"/>
    <w:basedOn w:val="question-tempChar"/>
    <w:link w:val="option-temp"/>
    <w:rsid w:val="00002FB5"/>
    <w:rPr>
      <w:rFonts w:asciiTheme="minorEastAsia" w:eastAsia="微软雅黑" w:hAnsiTheme="minorEastAsia" w:cstheme="minorEastAsia"/>
      <w:color w:val="404040" w:themeColor="text1" w:themeTint="BF"/>
      <w:kern w:val="2"/>
      <w:sz w:val="18"/>
      <w:szCs w:val="18"/>
    </w:rPr>
  </w:style>
  <w:style w:type="character" w:styleId="af7">
    <w:name w:val="FollowedHyperlink"/>
    <w:basedOn w:val="a0"/>
    <w:semiHidden/>
    <w:unhideWhenUsed/>
    <w:rsid w:val="005E2C87"/>
    <w:rPr>
      <w:color w:val="800080" w:themeColor="followedHyperlink"/>
      <w:u w:val="single"/>
    </w:rPr>
  </w:style>
  <w:style w:type="character" w:styleId="af8">
    <w:name w:val="Unresolved Mention"/>
    <w:basedOn w:val="a0"/>
    <w:uiPriority w:val="99"/>
    <w:semiHidden/>
    <w:unhideWhenUsed/>
    <w:rsid w:val="002D6F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94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8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45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1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icole@ccfa.org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48D1B8-BE78-4A64-AF7C-D8BA70F40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3968</TotalTime>
  <Pages>4</Pages>
  <Words>570</Words>
  <Characters>3250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china</Company>
  <LinksUpToDate>false</LinksUpToDate>
  <CharactersWithSpaces>3813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wrd</cp:lastModifiedBy>
  <cp:revision>665</cp:revision>
  <cp:lastPrinted>2021-01-26T05:31:00Z</cp:lastPrinted>
  <dcterms:created xsi:type="dcterms:W3CDTF">2020-03-10T15:48:00Z</dcterms:created>
  <dcterms:modified xsi:type="dcterms:W3CDTF">2022-02-15T03:50:00Z</dcterms:modified>
</cp:coreProperties>
</file>